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b/>
        </w:rPr>
        <w:t>Promo Email Swipe Templates</w:t>
      </w:r>
    </w:p>
    <w:p>
      <w:pPr>
        <w:jc w:val="center"/>
      </w:pPr>
      <w:r>
        <w:rPr>
          <w:i/>
          <w:color w:val="464646"/>
          <w:sz w:val="22"/>
        </w:rPr>
        <w:t>Short email campaigns for launching and promoting PDF-based products.</w:t>
      </w:r>
    </w:p>
    <w:p>
      <w:pPr>
        <w:jc w:val="center"/>
      </w:pPr>
      <w:r>
        <w:rPr>
          <w:color w:val="646464"/>
          <w:sz w:val="18"/>
        </w:rPr>
        <w:t>Created for the My Instant PDF Makeover Generator funnel</w:t>
      </w:r>
    </w:p>
    <w:p>
      <w:pPr>
        <w:pStyle w:val="Heading1"/>
        <w:shd w:fill="EAF3F8"/>
      </w:pPr>
      <w:r>
        <w:t>Clickable Table Of Contents</w:t>
      </w:r>
    </w:p>
    <w:p>
      <w:hyperlink w:anchor="bm_Short_Promo_Email_Swipes_For_PDF_Pr_1">
        <w:r>
          <w:rPr>
            <w:color w:val="1F4E79"/>
            <w:u w:val="single"/>
          </w:rPr>
          <w:t>Short Promo Email Swipes For PDF Products</w:t>
        </w:r>
      </w:hyperlink>
    </w:p>
    <w:p>
      <w:hyperlink w:anchor="bm_How_To_Customize_The_Swipes_2">
        <w:r>
          <w:rPr>
            <w:color w:val="1F4E79"/>
            <w:u w:val="single"/>
          </w:rPr>
          <w:t>How To Customize The Swipes</w:t>
        </w:r>
      </w:hyperlink>
    </w:p>
    <w:p>
      <w:hyperlink w:anchor="bm_Subject_Line_Bank_3">
        <w:r>
          <w:rPr>
            <w:color w:val="1F4E79"/>
            <w:u w:val="single"/>
          </w:rPr>
          <w:t>Subject Line Bank</w:t>
        </w:r>
      </w:hyperlink>
    </w:p>
    <w:p>
      <w:r>
        <w:br w:type="page"/>
      </w:r>
    </w:p>
    <w:p>
      <w:bookmarkStart w:id="1" w:name="bm_Short_Promo_Email_Swipes_For_PDF_Pr_1"/>
      <w:pPr>
        <w:pStyle w:val="Heading1"/>
        <w:keepNext/>
      </w:pPr>
      <w:r>
        <w:t>Short Promo Email Swipes For PDF Products</w:t>
      </w:r>
      <w:bookmarkEnd w:id="1"/>
    </w:p>
    <w:p>
      <w:pPr>
        <w:spacing w:after="120" w:line="259" w:lineRule="auto"/>
      </w:pPr>
      <w:r>
        <w:t>These email swipes are built for quick promotions, launch pushes, bonus reminders, and simple PDF product offers. Each email keeps one idea in focus and one action at the end.</w:t>
      </w:r>
    </w:p>
    <w:p>
      <w:pPr>
        <w:spacing w:after="120" w:line="259" w:lineRule="auto"/>
      </w:pPr>
      <w:r>
        <w:t>The body copy is intentionally short because promotional emails usually work best when they stay focused. Replace the placeholders, tighten the promise, and match the CTA to your checkout link.</w:t>
      </w:r>
    </w:p>
    <w:p>
      <w:bookmarkStart w:id="2" w:name="bm_How_To_Customize_The_Swipes_2"/>
      <w:pPr>
        <w:pStyle w:val="Heading1"/>
        <w:keepNext/>
      </w:pPr>
      <w:r>
        <w:t>How To Customize The Swipes</w:t>
      </w:r>
      <w:bookmarkEnd w:id="2"/>
    </w:p>
    <w:p>
      <w:pPr>
        <w:pStyle w:val="ListBullet"/>
        <w:spacing w:after="60"/>
      </w:pPr>
      <w:r>
        <w:t>Replace the product promise with the exact result your PDF helps buyers achieve.</w:t>
      </w:r>
    </w:p>
    <w:p>
      <w:pPr>
        <w:pStyle w:val="ListBullet"/>
        <w:spacing w:after="60"/>
      </w:pPr>
      <w:r>
        <w:t>Keep the subject line clear and avoid exaggerated punctuation.</w:t>
      </w:r>
    </w:p>
    <w:p>
      <w:pPr>
        <w:pStyle w:val="ListBullet"/>
        <w:spacing w:after="60"/>
      </w:pPr>
      <w:r>
        <w:t>Use one main call to action in each email.</w:t>
      </w:r>
    </w:p>
    <w:p>
      <w:pPr>
        <w:pStyle w:val="ListBullet"/>
        <w:spacing w:after="60"/>
      </w:pPr>
      <w:r>
        <w:t>Add affiliate or compensation disclosures when needed.</w:t>
      </w:r>
    </w:p>
    <w:p>
      <w:pPr>
        <w:pStyle w:val="ListBullet"/>
        <w:spacing w:after="60"/>
      </w:pPr>
      <w:r>
        <w:t>Remove any claim that does not match the actual product.</w:t>
      </w:r>
    </w:p>
    <w:p>
      <w:pPr>
        <w:pStyle w:val="Heading2"/>
        <w:keepNext/>
      </w:pPr>
      <w:r>
        <w:t>Sequence 1: Fast Product Launch Angle</w:t>
      </w:r>
    </w:p>
    <w:p>
      <w:pPr>
        <w:pStyle w:val="Heading3"/>
        <w:keepNext/>
      </w:pPr>
      <w:r>
        <w:t>Email 1</w:t>
      </w:r>
    </w:p>
    <w:p>
      <w:pPr>
        <w:spacing w:after="120" w:line="259" w:lineRule="auto"/>
      </w:pPr>
      <w:r>
        <w:rPr>
          <w:b/>
        </w:rPr>
        <w:t>Subject:</w:t>
      </w:r>
      <w:r>
        <w:t xml:space="preserve"> Your launch a simple PDF product shortcut is ready</w:t>
      </w:r>
    </w:p>
    <w:p>
      <w:pPr>
        <w:spacing w:after="120" w:line="259" w:lineRule="auto"/>
      </w:pPr>
      <w:r>
        <w:rPr>
          <w:b/>
        </w:rPr>
        <w:t>Preview:</w:t>
      </w:r>
      <w:r>
        <w:t xml:space="preserve"> A focused PDF product can move buyers faster.</w:t>
      </w:r>
    </w:p>
    <w:p>
      <w:pPr>
        <w:spacing w:after="120" w:line="259" w:lineRule="auto"/>
      </w:pPr>
      <w:r>
        <w:t>Hey, if you already know launch a simple PDF product matters, this gives you a faster path. You get a ready-to-use PDF asset built to make the next step clearer. No long course. No complicated setup. Just open it, customize it, and put it to work. Click Here To Get Instant Access.</w:t>
      </w:r>
    </w:p>
    <w:p>
      <w:pPr>
        <w:spacing w:after="120" w:line="259" w:lineRule="auto"/>
      </w:pPr>
      <w:r>
        <w:rPr>
          <w:b/>
        </w:rPr>
        <w:t>CTA:</w:t>
      </w:r>
      <w:r>
        <w:t xml:space="preserve"> Click Here To Get Instant Access</w:t>
      </w:r>
    </w:p>
    <w:p>
      <w:pPr>
        <w:pStyle w:val="Heading3"/>
        <w:keepNext/>
      </w:pPr>
      <w:r>
        <w:t>Email 2</w:t>
      </w:r>
    </w:p>
    <w:p>
      <w:pPr>
        <w:spacing w:after="120" w:line="259" w:lineRule="auto"/>
      </w:pPr>
      <w:r>
        <w:rPr>
          <w:b/>
        </w:rPr>
        <w:t>Subject:</w:t>
      </w:r>
      <w:r>
        <w:t xml:space="preserve"> Stop overthinking launch a simple PDF product</w:t>
      </w:r>
    </w:p>
    <w:p>
      <w:pPr>
        <w:spacing w:after="120" w:line="259" w:lineRule="auto"/>
      </w:pPr>
      <w:r>
        <w:rPr>
          <w:b/>
        </w:rPr>
        <w:t>Preview:</w:t>
      </w:r>
      <w:r>
        <w:t xml:space="preserve"> This gives them structure without extra work.</w:t>
      </w:r>
    </w:p>
    <w:p>
      <w:pPr>
        <w:spacing w:after="120" w:line="259" w:lineRule="auto"/>
      </w:pPr>
      <w:r>
        <w:t>Most people delay launch a simple PDF product because the process feels scattered. This PDF gives you one focused asset built around the problem your buyers already understand. Use it as a product, bonus, lead magnet, or client handout. Click Here To Get Instant Access.</w:t>
      </w:r>
    </w:p>
    <w:p>
      <w:pPr>
        <w:spacing w:after="120" w:line="259" w:lineRule="auto"/>
      </w:pPr>
      <w:r>
        <w:rPr>
          <w:b/>
        </w:rPr>
        <w:t>CTA:</w:t>
      </w:r>
      <w:r>
        <w:t xml:space="preserve"> Click Here To Get Instant Access</w:t>
      </w:r>
    </w:p>
    <w:p>
      <w:pPr>
        <w:pStyle w:val="Heading3"/>
        <w:keepNext/>
      </w:pPr>
      <w:r>
        <w:t>Email 3</w:t>
      </w:r>
    </w:p>
    <w:p>
      <w:pPr>
        <w:spacing w:after="120" w:line="259" w:lineRule="auto"/>
      </w:pPr>
      <w:r>
        <w:rPr>
          <w:b/>
        </w:rPr>
        <w:t>Subject:</w:t>
      </w:r>
      <w:r>
        <w:t xml:space="preserve"> This makes launch a simple PDF product easier</w:t>
      </w:r>
    </w:p>
    <w:p>
      <w:pPr>
        <w:spacing w:after="120" w:line="259" w:lineRule="auto"/>
      </w:pPr>
      <w:r>
        <w:rPr>
          <w:b/>
        </w:rPr>
        <w:t>Preview:</w:t>
      </w:r>
      <w:r>
        <w:t xml:space="preserve"> Use the finished asset instead of guessing.</w:t>
      </w:r>
    </w:p>
    <w:p>
      <w:pPr>
        <w:spacing w:after="120" w:line="259" w:lineRule="auto"/>
      </w:pPr>
      <w:r>
        <w:t>This is for the buyer who wants action, not another pile of theory. The PDF gives them a cleaner way to understand the topic and move forward faster. That makes your offer easier to explain and easier to sell. Click Here To Get Instant Access.</w:t>
      </w:r>
    </w:p>
    <w:p>
      <w:pPr>
        <w:spacing w:after="120" w:line="259" w:lineRule="auto"/>
      </w:pPr>
      <w:r>
        <w:rPr>
          <w:b/>
        </w:rPr>
        <w:t>CTA:</w:t>
      </w:r>
      <w:r>
        <w:t xml:space="preserve"> Click Here To Get Instant Access</w:t>
      </w:r>
    </w:p>
    <w:p>
      <w:pPr>
        <w:pStyle w:val="Heading3"/>
        <w:keepNext/>
      </w:pPr>
      <w:r>
        <w:t>Email 4</w:t>
      </w:r>
    </w:p>
    <w:p>
      <w:pPr>
        <w:spacing w:after="120" w:line="259" w:lineRule="auto"/>
      </w:pPr>
      <w:r>
        <w:rPr>
          <w:b/>
        </w:rPr>
        <w:t>Subject:</w:t>
      </w:r>
      <w:r>
        <w:t xml:space="preserve"> Use this before you start over</w:t>
      </w:r>
    </w:p>
    <w:p>
      <w:pPr>
        <w:spacing w:after="120" w:line="259" w:lineRule="auto"/>
      </w:pPr>
      <w:r>
        <w:rPr>
          <w:b/>
        </w:rPr>
        <w:t>Preview:</w:t>
      </w:r>
      <w:r>
        <w:t xml:space="preserve"> Package the result and make it easier to sell.</w:t>
      </w:r>
    </w:p>
    <w:p>
      <w:pPr>
        <w:spacing w:after="120" w:line="259" w:lineRule="auto"/>
      </w:pPr>
      <w:r>
        <w:t>A polished PDF is useful, but packaging makes it sellable. This asset gives you the structure, angle, and message needed to turn simple content into a stronger product. Use it today and stop starting from zero. Click Here To Get Instant Access.</w:t>
      </w:r>
    </w:p>
    <w:p>
      <w:pPr>
        <w:spacing w:after="120" w:line="259" w:lineRule="auto"/>
      </w:pPr>
      <w:r>
        <w:rPr>
          <w:b/>
        </w:rPr>
        <w:t>CTA:</w:t>
      </w:r>
      <w:r>
        <w:t xml:space="preserve"> Click Here To Get Instant Access</w:t>
      </w:r>
    </w:p>
    <w:p>
      <w:r>
        <w:br w:type="page"/>
      </w:r>
    </w:p>
    <w:p>
      <w:pPr>
        <w:pStyle w:val="Heading3"/>
        <w:keepNext/>
      </w:pPr>
      <w:r>
        <w:t>Email 5</w:t>
      </w:r>
    </w:p>
    <w:p>
      <w:pPr>
        <w:spacing w:after="120" w:line="259" w:lineRule="auto"/>
      </w:pPr>
      <w:r>
        <w:rPr>
          <w:b/>
        </w:rPr>
        <w:t>Subject:</w:t>
      </w:r>
      <w:r>
        <w:t xml:space="preserve"> Last call for this simple shortcut</w:t>
      </w:r>
    </w:p>
    <w:p>
      <w:pPr>
        <w:spacing w:after="120" w:line="259" w:lineRule="auto"/>
      </w:pPr>
      <w:r>
        <w:rPr>
          <w:b/>
        </w:rPr>
        <w:t>Preview:</w:t>
      </w:r>
      <w:r>
        <w:t xml:space="preserve"> Grab access before this offer moves on.</w:t>
      </w:r>
    </w:p>
    <w:p>
      <w:pPr>
        <w:spacing w:after="120" w:line="259" w:lineRule="auto"/>
      </w:pPr>
      <w:r>
        <w:t>This is your reminder to grab the PDF product shortcut while it is available. Use it, rebrand it, bundle it, or sell it according to your license. The fastest move is to download it now and customize it today. Click Here To Get Instant Access.</w:t>
      </w:r>
    </w:p>
    <w:p>
      <w:pPr>
        <w:spacing w:after="120" w:line="259" w:lineRule="auto"/>
      </w:pPr>
      <w:r>
        <w:rPr>
          <w:b/>
        </w:rPr>
        <w:t>CTA:</w:t>
      </w:r>
      <w:r>
        <w:t xml:space="preserve"> Click Here To Get Instant Access</w:t>
      </w:r>
    </w:p>
    <w:p>
      <w:r>
        <w:br w:type="page"/>
      </w:r>
    </w:p>
    <w:p>
      <w:pPr>
        <w:pStyle w:val="Heading2"/>
        <w:keepNext/>
      </w:pPr>
      <w:r>
        <w:t>Sequence 2: Bonus Stack Angle</w:t>
      </w:r>
    </w:p>
    <w:p>
      <w:pPr>
        <w:pStyle w:val="Heading3"/>
        <w:keepNext/>
      </w:pPr>
      <w:r>
        <w:t>Email 1</w:t>
      </w:r>
    </w:p>
    <w:p>
      <w:pPr>
        <w:spacing w:after="120" w:line="259" w:lineRule="auto"/>
      </w:pPr>
      <w:r>
        <w:rPr>
          <w:b/>
        </w:rPr>
        <w:t>Subject:</w:t>
      </w:r>
      <w:r>
        <w:t xml:space="preserve"> Your make a small PDF feel more valuable shortcut is ready</w:t>
      </w:r>
    </w:p>
    <w:p>
      <w:pPr>
        <w:spacing w:after="120" w:line="259" w:lineRule="auto"/>
      </w:pPr>
      <w:r>
        <w:rPr>
          <w:b/>
        </w:rPr>
        <w:t>Preview:</w:t>
      </w:r>
      <w:r>
        <w:t xml:space="preserve"> A focused PDF product can move buyers faster.</w:t>
      </w:r>
    </w:p>
    <w:p>
      <w:pPr>
        <w:spacing w:after="120" w:line="259" w:lineRule="auto"/>
      </w:pPr>
      <w:r>
        <w:t>Hey, if you already know make a small PDF feel more valuable matters, this gives you a faster path. You get a ready-to-use PDF asset built to make the next step clearer. No long course. No complicated setup. Just open it, customize it, and put it to work. Click Here To Get Instant Access.</w:t>
      </w:r>
    </w:p>
    <w:p>
      <w:pPr>
        <w:spacing w:after="120" w:line="259" w:lineRule="auto"/>
      </w:pPr>
      <w:r>
        <w:rPr>
          <w:b/>
        </w:rPr>
        <w:t>CTA:</w:t>
      </w:r>
      <w:r>
        <w:t xml:space="preserve"> Click Here To Get Instant Access</w:t>
      </w:r>
    </w:p>
    <w:p>
      <w:pPr>
        <w:pStyle w:val="Heading3"/>
        <w:keepNext/>
      </w:pPr>
      <w:r>
        <w:t>Email 2</w:t>
      </w:r>
    </w:p>
    <w:p>
      <w:pPr>
        <w:spacing w:after="120" w:line="259" w:lineRule="auto"/>
      </w:pPr>
      <w:r>
        <w:rPr>
          <w:b/>
        </w:rPr>
        <w:t>Subject:</w:t>
      </w:r>
      <w:r>
        <w:t xml:space="preserve"> Stop overthinking make a small PDF feel more valuable</w:t>
      </w:r>
    </w:p>
    <w:p>
      <w:pPr>
        <w:spacing w:after="120" w:line="259" w:lineRule="auto"/>
      </w:pPr>
      <w:r>
        <w:rPr>
          <w:b/>
        </w:rPr>
        <w:t>Preview:</w:t>
      </w:r>
      <w:r>
        <w:t xml:space="preserve"> This gives them structure without extra work.</w:t>
      </w:r>
    </w:p>
    <w:p>
      <w:pPr>
        <w:spacing w:after="120" w:line="259" w:lineRule="auto"/>
      </w:pPr>
      <w:r>
        <w:t>Most people delay make a small PDF feel more valuable because the process feels scattered. This PDF gives you one focused asset built around the problem your buyers already understand. Use it as a product, bonus, lead magnet, or client handout. Click Here To Get Instant Access.</w:t>
      </w:r>
    </w:p>
    <w:p>
      <w:pPr>
        <w:spacing w:after="120" w:line="259" w:lineRule="auto"/>
      </w:pPr>
      <w:r>
        <w:rPr>
          <w:b/>
        </w:rPr>
        <w:t>CTA:</w:t>
      </w:r>
      <w:r>
        <w:t xml:space="preserve"> Click Here To Get Instant Access</w:t>
      </w:r>
    </w:p>
    <w:p>
      <w:pPr>
        <w:pStyle w:val="Heading3"/>
        <w:keepNext/>
      </w:pPr>
      <w:r>
        <w:t>Email 3</w:t>
      </w:r>
    </w:p>
    <w:p>
      <w:pPr>
        <w:spacing w:after="120" w:line="259" w:lineRule="auto"/>
      </w:pPr>
      <w:r>
        <w:rPr>
          <w:b/>
        </w:rPr>
        <w:t>Subject:</w:t>
      </w:r>
      <w:r>
        <w:t xml:space="preserve"> This makes make a small PDF feel more valuable easier</w:t>
      </w:r>
    </w:p>
    <w:p>
      <w:pPr>
        <w:spacing w:after="120" w:line="259" w:lineRule="auto"/>
      </w:pPr>
      <w:r>
        <w:rPr>
          <w:b/>
        </w:rPr>
        <w:t>Preview:</w:t>
      </w:r>
      <w:r>
        <w:t xml:space="preserve"> Use the finished asset instead of guessing.</w:t>
      </w:r>
    </w:p>
    <w:p>
      <w:pPr>
        <w:spacing w:after="120" w:line="259" w:lineRule="auto"/>
      </w:pPr>
      <w:r>
        <w:t>This is for the buyer who wants action, not another pile of theory. The PDF gives them a cleaner way to understand the topic and move forward faster. That makes your offer easier to explain and easier to sell. Click Here To Get Instant Access.</w:t>
      </w:r>
    </w:p>
    <w:p>
      <w:pPr>
        <w:spacing w:after="120" w:line="259" w:lineRule="auto"/>
      </w:pPr>
      <w:r>
        <w:rPr>
          <w:b/>
        </w:rPr>
        <w:t>CTA:</w:t>
      </w:r>
      <w:r>
        <w:t xml:space="preserve"> Click Here To Get Instant Access</w:t>
      </w:r>
    </w:p>
    <w:p>
      <w:pPr>
        <w:pStyle w:val="Heading3"/>
        <w:keepNext/>
      </w:pPr>
      <w:r>
        <w:t>Email 4</w:t>
      </w:r>
    </w:p>
    <w:p>
      <w:pPr>
        <w:spacing w:after="120" w:line="259" w:lineRule="auto"/>
      </w:pPr>
      <w:r>
        <w:rPr>
          <w:b/>
        </w:rPr>
        <w:t>Subject:</w:t>
      </w:r>
      <w:r>
        <w:t xml:space="preserve"> Use this before you start over</w:t>
      </w:r>
    </w:p>
    <w:p>
      <w:pPr>
        <w:spacing w:after="120" w:line="259" w:lineRule="auto"/>
      </w:pPr>
      <w:r>
        <w:rPr>
          <w:b/>
        </w:rPr>
        <w:t>Preview:</w:t>
      </w:r>
      <w:r>
        <w:t xml:space="preserve"> Package the result and make it easier to sell.</w:t>
      </w:r>
    </w:p>
    <w:p>
      <w:pPr>
        <w:spacing w:after="120" w:line="259" w:lineRule="auto"/>
      </w:pPr>
      <w:r>
        <w:t>A polished PDF is useful, but packaging makes it sellable. This asset gives you the structure, angle, and message needed to turn simple content into a stronger product. Use it today and stop starting from zero. Click Here To Get Instant Access.</w:t>
      </w:r>
    </w:p>
    <w:p>
      <w:pPr>
        <w:spacing w:after="120" w:line="259" w:lineRule="auto"/>
      </w:pPr>
      <w:r>
        <w:rPr>
          <w:b/>
        </w:rPr>
        <w:t>CTA:</w:t>
      </w:r>
      <w:r>
        <w:t xml:space="preserve"> Click Here To Get Instant Access</w:t>
      </w:r>
    </w:p>
    <w:p>
      <w:r>
        <w:br w:type="page"/>
      </w:r>
    </w:p>
    <w:p>
      <w:pPr>
        <w:pStyle w:val="Heading3"/>
        <w:keepNext/>
      </w:pPr>
      <w:r>
        <w:t>Email 5</w:t>
      </w:r>
    </w:p>
    <w:p>
      <w:pPr>
        <w:spacing w:after="120" w:line="259" w:lineRule="auto"/>
      </w:pPr>
      <w:r>
        <w:rPr>
          <w:b/>
        </w:rPr>
        <w:t>Subject:</w:t>
      </w:r>
      <w:r>
        <w:t xml:space="preserve"> Last call for this simple shortcut</w:t>
      </w:r>
    </w:p>
    <w:p>
      <w:pPr>
        <w:spacing w:after="120" w:line="259" w:lineRule="auto"/>
      </w:pPr>
      <w:r>
        <w:rPr>
          <w:b/>
        </w:rPr>
        <w:t>Preview:</w:t>
      </w:r>
      <w:r>
        <w:t xml:space="preserve"> Grab access before this offer moves on.</w:t>
      </w:r>
    </w:p>
    <w:p>
      <w:pPr>
        <w:spacing w:after="120" w:line="259" w:lineRule="auto"/>
      </w:pPr>
      <w:r>
        <w:t>This is your reminder to grab the PDF product shortcut while it is available. Use it, rebrand it, bundle it, or sell it according to your license. The fastest move is to download it now and customize it today. Click Here To Get Instant Access.</w:t>
      </w:r>
    </w:p>
    <w:p>
      <w:pPr>
        <w:spacing w:after="120" w:line="259" w:lineRule="auto"/>
      </w:pPr>
      <w:r>
        <w:rPr>
          <w:b/>
        </w:rPr>
        <w:t>CTA:</w:t>
      </w:r>
      <w:r>
        <w:t xml:space="preserve"> Click Here To Get Instant Access</w:t>
      </w:r>
    </w:p>
    <w:p>
      <w:r>
        <w:br w:type="page"/>
      </w:r>
    </w:p>
    <w:p>
      <w:pPr>
        <w:pStyle w:val="Heading2"/>
        <w:keepNext/>
      </w:pPr>
      <w:r>
        <w:t>Sequence 3: Lead Magnet Angle</w:t>
      </w:r>
    </w:p>
    <w:p>
      <w:pPr>
        <w:pStyle w:val="Heading3"/>
        <w:keepNext/>
      </w:pPr>
      <w:r>
        <w:t>Email 1</w:t>
      </w:r>
    </w:p>
    <w:p>
      <w:pPr>
        <w:spacing w:after="120" w:line="259" w:lineRule="auto"/>
      </w:pPr>
      <w:r>
        <w:rPr>
          <w:b/>
        </w:rPr>
        <w:t>Subject:</w:t>
      </w:r>
      <w:r>
        <w:t xml:space="preserve"> Your create a useful lead magnet faster shortcut is ready</w:t>
      </w:r>
    </w:p>
    <w:p>
      <w:pPr>
        <w:spacing w:after="120" w:line="259" w:lineRule="auto"/>
      </w:pPr>
      <w:r>
        <w:rPr>
          <w:b/>
        </w:rPr>
        <w:t>Preview:</w:t>
      </w:r>
      <w:r>
        <w:t xml:space="preserve"> A focused PDF product can move buyers faster.</w:t>
      </w:r>
    </w:p>
    <w:p>
      <w:pPr>
        <w:spacing w:after="120" w:line="259" w:lineRule="auto"/>
      </w:pPr>
      <w:r>
        <w:t>Hey, if you already know create a useful lead magnet faster matters, this gives you a faster path. You get a ready-to-use PDF asset built to make the next step clearer. No long course. No complicated setup. Just open it, customize it, and put it to work. Click Here To Get Instant Access.</w:t>
      </w:r>
    </w:p>
    <w:p>
      <w:pPr>
        <w:spacing w:after="120" w:line="259" w:lineRule="auto"/>
      </w:pPr>
      <w:r>
        <w:rPr>
          <w:b/>
        </w:rPr>
        <w:t>CTA:</w:t>
      </w:r>
      <w:r>
        <w:t xml:space="preserve"> Click Here To Get Instant Access</w:t>
      </w:r>
    </w:p>
    <w:p>
      <w:pPr>
        <w:pStyle w:val="Heading3"/>
        <w:keepNext/>
      </w:pPr>
      <w:r>
        <w:t>Email 2</w:t>
      </w:r>
    </w:p>
    <w:p>
      <w:pPr>
        <w:spacing w:after="120" w:line="259" w:lineRule="auto"/>
      </w:pPr>
      <w:r>
        <w:rPr>
          <w:b/>
        </w:rPr>
        <w:t>Subject:</w:t>
      </w:r>
      <w:r>
        <w:t xml:space="preserve"> Stop overthinking create a useful lead magnet faster</w:t>
      </w:r>
    </w:p>
    <w:p>
      <w:pPr>
        <w:spacing w:after="120" w:line="259" w:lineRule="auto"/>
      </w:pPr>
      <w:r>
        <w:rPr>
          <w:b/>
        </w:rPr>
        <w:t>Preview:</w:t>
      </w:r>
      <w:r>
        <w:t xml:space="preserve"> This gives them structure without extra work.</w:t>
      </w:r>
    </w:p>
    <w:p>
      <w:pPr>
        <w:spacing w:after="120" w:line="259" w:lineRule="auto"/>
      </w:pPr>
      <w:r>
        <w:t>Most people delay create a useful lead magnet faster because the process feels scattered. This PDF gives you one focused asset built around the problem your buyers already understand. Use it as a product, bonus, lead magnet, or client handout. Click Here To Get Instant Access.</w:t>
      </w:r>
    </w:p>
    <w:p>
      <w:pPr>
        <w:spacing w:after="120" w:line="259" w:lineRule="auto"/>
      </w:pPr>
      <w:r>
        <w:rPr>
          <w:b/>
        </w:rPr>
        <w:t>CTA:</w:t>
      </w:r>
      <w:r>
        <w:t xml:space="preserve"> Click Here To Get Instant Access</w:t>
      </w:r>
    </w:p>
    <w:p>
      <w:pPr>
        <w:pStyle w:val="Heading3"/>
        <w:keepNext/>
      </w:pPr>
      <w:r>
        <w:t>Email 3</w:t>
      </w:r>
    </w:p>
    <w:p>
      <w:pPr>
        <w:spacing w:after="120" w:line="259" w:lineRule="auto"/>
      </w:pPr>
      <w:r>
        <w:rPr>
          <w:b/>
        </w:rPr>
        <w:t>Subject:</w:t>
      </w:r>
      <w:r>
        <w:t xml:space="preserve"> This makes create a useful lead magnet faster easier</w:t>
      </w:r>
    </w:p>
    <w:p>
      <w:pPr>
        <w:spacing w:after="120" w:line="259" w:lineRule="auto"/>
      </w:pPr>
      <w:r>
        <w:rPr>
          <w:b/>
        </w:rPr>
        <w:t>Preview:</w:t>
      </w:r>
      <w:r>
        <w:t xml:space="preserve"> Use the finished asset instead of guessing.</w:t>
      </w:r>
    </w:p>
    <w:p>
      <w:pPr>
        <w:spacing w:after="120" w:line="259" w:lineRule="auto"/>
      </w:pPr>
      <w:r>
        <w:t>This is for the buyer who wants action, not another pile of theory. The PDF gives them a cleaner way to understand the topic and move forward faster. That makes your offer easier to explain and easier to sell. Click Here To Get Instant Access.</w:t>
      </w:r>
    </w:p>
    <w:p>
      <w:pPr>
        <w:spacing w:after="120" w:line="259" w:lineRule="auto"/>
      </w:pPr>
      <w:r>
        <w:rPr>
          <w:b/>
        </w:rPr>
        <w:t>CTA:</w:t>
      </w:r>
      <w:r>
        <w:t xml:space="preserve"> Click Here To Get Instant Access</w:t>
      </w:r>
    </w:p>
    <w:p>
      <w:pPr>
        <w:pStyle w:val="Heading3"/>
        <w:keepNext/>
      </w:pPr>
      <w:r>
        <w:t>Email 4</w:t>
      </w:r>
    </w:p>
    <w:p>
      <w:pPr>
        <w:spacing w:after="120" w:line="259" w:lineRule="auto"/>
      </w:pPr>
      <w:r>
        <w:rPr>
          <w:b/>
        </w:rPr>
        <w:t>Subject:</w:t>
      </w:r>
      <w:r>
        <w:t xml:space="preserve"> Use this before you start over</w:t>
      </w:r>
    </w:p>
    <w:p>
      <w:pPr>
        <w:spacing w:after="120" w:line="259" w:lineRule="auto"/>
      </w:pPr>
      <w:r>
        <w:rPr>
          <w:b/>
        </w:rPr>
        <w:t>Preview:</w:t>
      </w:r>
      <w:r>
        <w:t xml:space="preserve"> Package the result and make it easier to sell.</w:t>
      </w:r>
    </w:p>
    <w:p>
      <w:pPr>
        <w:spacing w:after="120" w:line="259" w:lineRule="auto"/>
      </w:pPr>
      <w:r>
        <w:t>A polished PDF is useful, but packaging makes it sellable. This asset gives you the structure, angle, and message needed to turn simple content into a stronger product. Use it today and stop starting from zero. Click Here To Get Instant Access.</w:t>
      </w:r>
    </w:p>
    <w:p>
      <w:pPr>
        <w:spacing w:after="120" w:line="259" w:lineRule="auto"/>
      </w:pPr>
      <w:r>
        <w:rPr>
          <w:b/>
        </w:rPr>
        <w:t>CTA:</w:t>
      </w:r>
      <w:r>
        <w:t xml:space="preserve"> Click Here To Get Instant Access</w:t>
      </w:r>
    </w:p>
    <w:p>
      <w:r>
        <w:br w:type="page"/>
      </w:r>
    </w:p>
    <w:p>
      <w:pPr>
        <w:pStyle w:val="Heading3"/>
        <w:keepNext/>
      </w:pPr>
      <w:r>
        <w:t>Email 5</w:t>
      </w:r>
    </w:p>
    <w:p>
      <w:pPr>
        <w:spacing w:after="120" w:line="259" w:lineRule="auto"/>
      </w:pPr>
      <w:r>
        <w:rPr>
          <w:b/>
        </w:rPr>
        <w:t>Subject:</w:t>
      </w:r>
      <w:r>
        <w:t xml:space="preserve"> Last call for this simple shortcut</w:t>
      </w:r>
    </w:p>
    <w:p>
      <w:pPr>
        <w:spacing w:after="120" w:line="259" w:lineRule="auto"/>
      </w:pPr>
      <w:r>
        <w:rPr>
          <w:b/>
        </w:rPr>
        <w:t>Preview:</w:t>
      </w:r>
      <w:r>
        <w:t xml:space="preserve"> Grab access before this offer moves on.</w:t>
      </w:r>
    </w:p>
    <w:p>
      <w:pPr>
        <w:spacing w:after="120" w:line="259" w:lineRule="auto"/>
      </w:pPr>
      <w:r>
        <w:t>This is your reminder to grab the PDF product shortcut while it is available. Use it, rebrand it, bundle it, or sell it according to your license. The fastest move is to download it now and customize it today. Click Here To Get Instant Access.</w:t>
      </w:r>
    </w:p>
    <w:p>
      <w:pPr>
        <w:spacing w:after="120" w:line="259" w:lineRule="auto"/>
      </w:pPr>
      <w:r>
        <w:rPr>
          <w:b/>
        </w:rPr>
        <w:t>CTA:</w:t>
      </w:r>
      <w:r>
        <w:t xml:space="preserve"> Click Here To Get Instant Access</w:t>
      </w:r>
    </w:p>
    <w:p>
      <w:r>
        <w:br w:type="page"/>
      </w:r>
    </w:p>
    <w:p>
      <w:pPr>
        <w:pStyle w:val="Heading2"/>
        <w:keepNext/>
      </w:pPr>
      <w:r>
        <w:t>Sequence 4: Client Handout Angle</w:t>
      </w:r>
    </w:p>
    <w:p>
      <w:pPr>
        <w:pStyle w:val="Heading3"/>
        <w:keepNext/>
      </w:pPr>
      <w:r>
        <w:t>Email 1</w:t>
      </w:r>
    </w:p>
    <w:p>
      <w:pPr>
        <w:spacing w:after="120" w:line="259" w:lineRule="auto"/>
      </w:pPr>
      <w:r>
        <w:rPr>
          <w:b/>
        </w:rPr>
        <w:t>Subject:</w:t>
      </w:r>
      <w:r>
        <w:t xml:space="preserve"> Your deliver cleaner client materials shortcut is ready</w:t>
      </w:r>
    </w:p>
    <w:p>
      <w:pPr>
        <w:spacing w:after="120" w:line="259" w:lineRule="auto"/>
      </w:pPr>
      <w:r>
        <w:rPr>
          <w:b/>
        </w:rPr>
        <w:t>Preview:</w:t>
      </w:r>
      <w:r>
        <w:t xml:space="preserve"> A focused PDF product can move buyers faster.</w:t>
      </w:r>
    </w:p>
    <w:p>
      <w:pPr>
        <w:spacing w:after="120" w:line="259" w:lineRule="auto"/>
      </w:pPr>
      <w:r>
        <w:t>Hey, if you already know deliver cleaner client materials matters, this gives you a faster path. You get a ready-to-use PDF asset built to make the next step clearer. No long course. No complicated setup. Just open it, customize it, and put it to work. Click Here To Get Instant Access.</w:t>
      </w:r>
    </w:p>
    <w:p>
      <w:pPr>
        <w:spacing w:after="120" w:line="259" w:lineRule="auto"/>
      </w:pPr>
      <w:r>
        <w:rPr>
          <w:b/>
        </w:rPr>
        <w:t>CTA:</w:t>
      </w:r>
      <w:r>
        <w:t xml:space="preserve"> Click Here To Get Instant Access</w:t>
      </w:r>
    </w:p>
    <w:p>
      <w:pPr>
        <w:pStyle w:val="Heading3"/>
        <w:keepNext/>
      </w:pPr>
      <w:r>
        <w:t>Email 2</w:t>
      </w:r>
    </w:p>
    <w:p>
      <w:pPr>
        <w:spacing w:after="120" w:line="259" w:lineRule="auto"/>
      </w:pPr>
      <w:r>
        <w:rPr>
          <w:b/>
        </w:rPr>
        <w:t>Subject:</w:t>
      </w:r>
      <w:r>
        <w:t xml:space="preserve"> Stop overthinking deliver cleaner client materials</w:t>
      </w:r>
    </w:p>
    <w:p>
      <w:pPr>
        <w:spacing w:after="120" w:line="259" w:lineRule="auto"/>
      </w:pPr>
      <w:r>
        <w:rPr>
          <w:b/>
        </w:rPr>
        <w:t>Preview:</w:t>
      </w:r>
      <w:r>
        <w:t xml:space="preserve"> This gives them structure without extra work.</w:t>
      </w:r>
    </w:p>
    <w:p>
      <w:pPr>
        <w:spacing w:after="120" w:line="259" w:lineRule="auto"/>
      </w:pPr>
      <w:r>
        <w:t>Most people delay deliver cleaner client materials because the process feels scattered. This PDF gives you one focused asset built around the problem your buyers already understand. Use it as a product, bonus, lead magnet, or client handout. Click Here To Get Instant Access.</w:t>
      </w:r>
    </w:p>
    <w:p>
      <w:pPr>
        <w:spacing w:after="120" w:line="259" w:lineRule="auto"/>
      </w:pPr>
      <w:r>
        <w:rPr>
          <w:b/>
        </w:rPr>
        <w:t>CTA:</w:t>
      </w:r>
      <w:r>
        <w:t xml:space="preserve"> Click Here To Get Instant Access</w:t>
      </w:r>
    </w:p>
    <w:p>
      <w:pPr>
        <w:pStyle w:val="Heading3"/>
        <w:keepNext/>
      </w:pPr>
      <w:r>
        <w:t>Email 3</w:t>
      </w:r>
    </w:p>
    <w:p>
      <w:pPr>
        <w:spacing w:after="120" w:line="259" w:lineRule="auto"/>
      </w:pPr>
      <w:r>
        <w:rPr>
          <w:b/>
        </w:rPr>
        <w:t>Subject:</w:t>
      </w:r>
      <w:r>
        <w:t xml:space="preserve"> This makes deliver cleaner client materials easier</w:t>
      </w:r>
    </w:p>
    <w:p>
      <w:pPr>
        <w:spacing w:after="120" w:line="259" w:lineRule="auto"/>
      </w:pPr>
      <w:r>
        <w:rPr>
          <w:b/>
        </w:rPr>
        <w:t>Preview:</w:t>
      </w:r>
      <w:r>
        <w:t xml:space="preserve"> Use the finished asset instead of guessing.</w:t>
      </w:r>
    </w:p>
    <w:p>
      <w:pPr>
        <w:spacing w:after="120" w:line="259" w:lineRule="auto"/>
      </w:pPr>
      <w:r>
        <w:t>This is for the buyer who wants action, not another pile of theory. The PDF gives them a cleaner way to understand the topic and move forward faster. That makes your offer easier to explain and easier to sell. Click Here To Get Instant Access.</w:t>
      </w:r>
    </w:p>
    <w:p>
      <w:pPr>
        <w:spacing w:after="120" w:line="259" w:lineRule="auto"/>
      </w:pPr>
      <w:r>
        <w:rPr>
          <w:b/>
        </w:rPr>
        <w:t>CTA:</w:t>
      </w:r>
      <w:r>
        <w:t xml:space="preserve"> Click Here To Get Instant Access</w:t>
      </w:r>
    </w:p>
    <w:p>
      <w:pPr>
        <w:pStyle w:val="Heading3"/>
        <w:keepNext/>
      </w:pPr>
      <w:r>
        <w:t>Email 4</w:t>
      </w:r>
    </w:p>
    <w:p>
      <w:pPr>
        <w:spacing w:after="120" w:line="259" w:lineRule="auto"/>
      </w:pPr>
      <w:r>
        <w:rPr>
          <w:b/>
        </w:rPr>
        <w:t>Subject:</w:t>
      </w:r>
      <w:r>
        <w:t xml:space="preserve"> Use this before you start over</w:t>
      </w:r>
    </w:p>
    <w:p>
      <w:pPr>
        <w:spacing w:after="120" w:line="259" w:lineRule="auto"/>
      </w:pPr>
      <w:r>
        <w:rPr>
          <w:b/>
        </w:rPr>
        <w:t>Preview:</w:t>
      </w:r>
      <w:r>
        <w:t xml:space="preserve"> Package the result and make it easier to sell.</w:t>
      </w:r>
    </w:p>
    <w:p>
      <w:pPr>
        <w:spacing w:after="120" w:line="259" w:lineRule="auto"/>
      </w:pPr>
      <w:r>
        <w:t>A polished PDF is useful, but packaging makes it sellable. This asset gives you the structure, angle, and message needed to turn simple content into a stronger product. Use it today and stop starting from zero. Click Here To Get Instant Access.</w:t>
      </w:r>
    </w:p>
    <w:p>
      <w:pPr>
        <w:spacing w:after="120" w:line="259" w:lineRule="auto"/>
      </w:pPr>
      <w:r>
        <w:rPr>
          <w:b/>
        </w:rPr>
        <w:t>CTA:</w:t>
      </w:r>
      <w:r>
        <w:t xml:space="preserve"> Click Here To Get Instant Access</w:t>
      </w:r>
    </w:p>
    <w:p>
      <w:r>
        <w:br w:type="page"/>
      </w:r>
    </w:p>
    <w:p>
      <w:pPr>
        <w:pStyle w:val="Heading3"/>
        <w:keepNext/>
      </w:pPr>
      <w:r>
        <w:t>Email 5</w:t>
      </w:r>
    </w:p>
    <w:p>
      <w:pPr>
        <w:spacing w:after="120" w:line="259" w:lineRule="auto"/>
      </w:pPr>
      <w:r>
        <w:rPr>
          <w:b/>
        </w:rPr>
        <w:t>Subject:</w:t>
      </w:r>
      <w:r>
        <w:t xml:space="preserve"> Last call for this simple shortcut</w:t>
      </w:r>
    </w:p>
    <w:p>
      <w:pPr>
        <w:spacing w:after="120" w:line="259" w:lineRule="auto"/>
      </w:pPr>
      <w:r>
        <w:rPr>
          <w:b/>
        </w:rPr>
        <w:t>Preview:</w:t>
      </w:r>
      <w:r>
        <w:t xml:space="preserve"> Grab access before this offer moves on.</w:t>
      </w:r>
    </w:p>
    <w:p>
      <w:pPr>
        <w:spacing w:after="120" w:line="259" w:lineRule="auto"/>
      </w:pPr>
      <w:r>
        <w:t>This is your reminder to grab the PDF product shortcut while it is available. Use it, rebrand it, bundle it, or sell it according to your license. The fastest move is to download it now and customize it today. Click Here To Get Instant Access.</w:t>
      </w:r>
    </w:p>
    <w:p>
      <w:pPr>
        <w:spacing w:after="120" w:line="259" w:lineRule="auto"/>
      </w:pPr>
      <w:r>
        <w:rPr>
          <w:b/>
        </w:rPr>
        <w:t>CTA:</w:t>
      </w:r>
      <w:r>
        <w:t xml:space="preserve"> Click Here To Get Instant Access</w:t>
      </w:r>
    </w:p>
    <w:p>
      <w:r>
        <w:br w:type="page"/>
      </w:r>
    </w:p>
    <w:p>
      <w:pPr>
        <w:pStyle w:val="Heading2"/>
        <w:keepNext/>
      </w:pPr>
      <w:r>
        <w:t>Sequence 5: PLR Resell Angle</w:t>
      </w:r>
    </w:p>
    <w:p>
      <w:pPr>
        <w:pStyle w:val="Heading3"/>
        <w:keepNext/>
      </w:pPr>
      <w:r>
        <w:t>Email 1</w:t>
      </w:r>
    </w:p>
    <w:p>
      <w:pPr>
        <w:spacing w:after="120" w:line="259" w:lineRule="auto"/>
      </w:pPr>
      <w:r>
        <w:rPr>
          <w:b/>
        </w:rPr>
        <w:t>Subject:</w:t>
      </w:r>
      <w:r>
        <w:t xml:space="preserve"> Your rebrand and sell a simple PDF asset shortcut is ready</w:t>
      </w:r>
    </w:p>
    <w:p>
      <w:pPr>
        <w:spacing w:after="120" w:line="259" w:lineRule="auto"/>
      </w:pPr>
      <w:r>
        <w:rPr>
          <w:b/>
        </w:rPr>
        <w:t>Preview:</w:t>
      </w:r>
      <w:r>
        <w:t xml:space="preserve"> A focused PDF product can move buyers faster.</w:t>
      </w:r>
    </w:p>
    <w:p>
      <w:pPr>
        <w:spacing w:after="120" w:line="259" w:lineRule="auto"/>
      </w:pPr>
      <w:r>
        <w:t>Hey, if you already know rebrand and sell a simple PDF asset matters, this gives you a faster path. You get a ready-to-use PDF asset built to make the next step clearer. No long course. No complicated setup. Just open it, customize it, and put it to work. Click Here To Get Instant Access.</w:t>
      </w:r>
    </w:p>
    <w:p>
      <w:pPr>
        <w:spacing w:after="120" w:line="259" w:lineRule="auto"/>
      </w:pPr>
      <w:r>
        <w:rPr>
          <w:b/>
        </w:rPr>
        <w:t>CTA:</w:t>
      </w:r>
      <w:r>
        <w:t xml:space="preserve"> Click Here To Get Instant Access</w:t>
      </w:r>
    </w:p>
    <w:p>
      <w:pPr>
        <w:pStyle w:val="Heading3"/>
        <w:keepNext/>
      </w:pPr>
      <w:r>
        <w:t>Email 2</w:t>
      </w:r>
    </w:p>
    <w:p>
      <w:pPr>
        <w:spacing w:after="120" w:line="259" w:lineRule="auto"/>
      </w:pPr>
      <w:r>
        <w:rPr>
          <w:b/>
        </w:rPr>
        <w:t>Subject:</w:t>
      </w:r>
      <w:r>
        <w:t xml:space="preserve"> Stop overthinking rebrand and sell a simple PDF asset</w:t>
      </w:r>
    </w:p>
    <w:p>
      <w:pPr>
        <w:spacing w:after="120" w:line="259" w:lineRule="auto"/>
      </w:pPr>
      <w:r>
        <w:rPr>
          <w:b/>
        </w:rPr>
        <w:t>Preview:</w:t>
      </w:r>
      <w:r>
        <w:t xml:space="preserve"> This gives them structure without extra work.</w:t>
      </w:r>
    </w:p>
    <w:p>
      <w:pPr>
        <w:spacing w:after="120" w:line="259" w:lineRule="auto"/>
      </w:pPr>
      <w:r>
        <w:t>Most people delay rebrand and sell a simple PDF asset because the process feels scattered. This PDF gives you one focused asset built around the problem your buyers already understand. Use it as a product, bonus, lead magnet, or client handout. Click Here To Get Instant Access.</w:t>
      </w:r>
    </w:p>
    <w:p>
      <w:pPr>
        <w:spacing w:after="120" w:line="259" w:lineRule="auto"/>
      </w:pPr>
      <w:r>
        <w:rPr>
          <w:b/>
        </w:rPr>
        <w:t>CTA:</w:t>
      </w:r>
      <w:r>
        <w:t xml:space="preserve"> Click Here To Get Instant Access</w:t>
      </w:r>
    </w:p>
    <w:p>
      <w:pPr>
        <w:pStyle w:val="Heading3"/>
        <w:keepNext/>
      </w:pPr>
      <w:r>
        <w:t>Email 3</w:t>
      </w:r>
    </w:p>
    <w:p>
      <w:pPr>
        <w:spacing w:after="120" w:line="259" w:lineRule="auto"/>
      </w:pPr>
      <w:r>
        <w:rPr>
          <w:b/>
        </w:rPr>
        <w:t>Subject:</w:t>
      </w:r>
      <w:r>
        <w:t xml:space="preserve"> This makes rebrand and sell a simple PDF asset easier</w:t>
      </w:r>
    </w:p>
    <w:p>
      <w:pPr>
        <w:spacing w:after="120" w:line="259" w:lineRule="auto"/>
      </w:pPr>
      <w:r>
        <w:rPr>
          <w:b/>
        </w:rPr>
        <w:t>Preview:</w:t>
      </w:r>
      <w:r>
        <w:t xml:space="preserve"> Use the finished asset instead of guessing.</w:t>
      </w:r>
    </w:p>
    <w:p>
      <w:pPr>
        <w:spacing w:after="120" w:line="259" w:lineRule="auto"/>
      </w:pPr>
      <w:r>
        <w:t>This is for the buyer who wants action, not another pile of theory. The PDF gives them a cleaner way to understand the topic and move forward faster. That makes your offer easier to explain and easier to sell. Click Here To Get Instant Access.</w:t>
      </w:r>
    </w:p>
    <w:p>
      <w:pPr>
        <w:spacing w:after="120" w:line="259" w:lineRule="auto"/>
      </w:pPr>
      <w:r>
        <w:rPr>
          <w:b/>
        </w:rPr>
        <w:t>CTA:</w:t>
      </w:r>
      <w:r>
        <w:t xml:space="preserve"> Click Here To Get Instant Access</w:t>
      </w:r>
    </w:p>
    <w:p>
      <w:pPr>
        <w:pStyle w:val="Heading3"/>
        <w:keepNext/>
      </w:pPr>
      <w:r>
        <w:t>Email 4</w:t>
      </w:r>
    </w:p>
    <w:p>
      <w:pPr>
        <w:spacing w:after="120" w:line="259" w:lineRule="auto"/>
      </w:pPr>
      <w:r>
        <w:rPr>
          <w:b/>
        </w:rPr>
        <w:t>Subject:</w:t>
      </w:r>
      <w:r>
        <w:t xml:space="preserve"> Use this before you start over</w:t>
      </w:r>
    </w:p>
    <w:p>
      <w:pPr>
        <w:spacing w:after="120" w:line="259" w:lineRule="auto"/>
      </w:pPr>
      <w:r>
        <w:rPr>
          <w:b/>
        </w:rPr>
        <w:t>Preview:</w:t>
      </w:r>
      <w:r>
        <w:t xml:space="preserve"> Package the result and make it easier to sell.</w:t>
      </w:r>
    </w:p>
    <w:p>
      <w:pPr>
        <w:spacing w:after="120" w:line="259" w:lineRule="auto"/>
      </w:pPr>
      <w:r>
        <w:t>A polished PDF is useful, but packaging makes it sellable. This asset gives you the structure, angle, and message needed to turn simple content into a stronger product. Use it today and stop starting from zero. Click Here To Get Instant Access.</w:t>
      </w:r>
    </w:p>
    <w:p>
      <w:pPr>
        <w:spacing w:after="120" w:line="259" w:lineRule="auto"/>
      </w:pPr>
      <w:r>
        <w:rPr>
          <w:b/>
        </w:rPr>
        <w:t>CTA:</w:t>
      </w:r>
      <w:r>
        <w:t xml:space="preserve"> Click Here To Get Instant Access</w:t>
      </w:r>
    </w:p>
    <w:p>
      <w:r>
        <w:br w:type="page"/>
      </w:r>
    </w:p>
    <w:p>
      <w:pPr>
        <w:pStyle w:val="Heading3"/>
        <w:keepNext/>
      </w:pPr>
      <w:r>
        <w:t>Email 5</w:t>
      </w:r>
    </w:p>
    <w:p>
      <w:pPr>
        <w:spacing w:after="120" w:line="259" w:lineRule="auto"/>
      </w:pPr>
      <w:r>
        <w:rPr>
          <w:b/>
        </w:rPr>
        <w:t>Subject:</w:t>
      </w:r>
      <w:r>
        <w:t xml:space="preserve"> Last call for this simple shortcut</w:t>
      </w:r>
    </w:p>
    <w:p>
      <w:pPr>
        <w:spacing w:after="120" w:line="259" w:lineRule="auto"/>
      </w:pPr>
      <w:r>
        <w:rPr>
          <w:b/>
        </w:rPr>
        <w:t>Preview:</w:t>
      </w:r>
      <w:r>
        <w:t xml:space="preserve"> Grab access before this offer moves on.</w:t>
      </w:r>
    </w:p>
    <w:p>
      <w:pPr>
        <w:spacing w:after="120" w:line="259" w:lineRule="auto"/>
      </w:pPr>
      <w:r>
        <w:t>This is your reminder to grab the PDF product shortcut while it is available. Use it, rebrand it, bundle it, or sell it according to your license. The fastest move is to download it now and customize it today. Click Here To Get Instant Access.</w:t>
      </w:r>
    </w:p>
    <w:p>
      <w:pPr>
        <w:spacing w:after="120" w:line="259" w:lineRule="auto"/>
      </w:pPr>
      <w:r>
        <w:rPr>
          <w:b/>
        </w:rPr>
        <w:t>CTA:</w:t>
      </w:r>
      <w:r>
        <w:t xml:space="preserve"> Click Here To Get Instant Access</w:t>
      </w:r>
    </w:p>
    <w:p>
      <w:r>
        <w:br w:type="page"/>
      </w:r>
    </w:p>
    <w:p>
      <w:bookmarkStart w:id="3" w:name="bm_Subject_Line_Bank_3"/>
      <w:pPr>
        <w:pStyle w:val="Heading1"/>
        <w:keepNext/>
      </w:pPr>
      <w:r>
        <w:t>Subject Line Bank</w:t>
      </w:r>
      <w:bookmarkEnd w:id="3"/>
    </w:p>
    <w:p>
      <w:pPr>
        <w:pStyle w:val="ListBullet"/>
        <w:spacing w:after="60"/>
      </w:pPr>
      <w:r>
        <w:t>Your PDF product shortcut is inside</w:t>
      </w:r>
    </w:p>
    <w:p>
      <w:pPr>
        <w:pStyle w:val="ListBullet"/>
        <w:spacing w:after="60"/>
      </w:pPr>
      <w:r>
        <w:t>A faster way to sell simple PDFs</w:t>
      </w:r>
    </w:p>
    <w:p>
      <w:pPr>
        <w:pStyle w:val="ListBullet"/>
        <w:spacing w:after="60"/>
      </w:pPr>
      <w:r>
        <w:t>Use this before your next launch</w:t>
      </w:r>
    </w:p>
    <w:p>
      <w:pPr>
        <w:pStyle w:val="ListBullet"/>
        <w:spacing w:after="60"/>
      </w:pPr>
      <w:r>
        <w:t>Turn one PDF into a stronger offer</w:t>
      </w:r>
    </w:p>
    <w:p>
      <w:pPr>
        <w:pStyle w:val="ListBullet"/>
        <w:spacing w:after="60"/>
      </w:pPr>
      <w:r>
        <w:t>This makes your bonus stack easier</w:t>
      </w:r>
    </w:p>
    <w:p>
      <w:pPr>
        <w:pStyle w:val="ListBullet"/>
        <w:spacing w:after="60"/>
      </w:pPr>
      <w:r>
        <w:t>Package your PDF before you promote it</w:t>
      </w:r>
    </w:p>
    <w:p>
      <w:pPr>
        <w:pStyle w:val="ListBullet"/>
        <w:spacing w:after="60"/>
      </w:pPr>
      <w:r>
        <w:t>Your next digital product can be simple</w:t>
      </w:r>
    </w:p>
    <w:p>
      <w:pPr>
        <w:pStyle w:val="ListBullet"/>
        <w:spacing w:after="60"/>
      </w:pPr>
      <w:r>
        <w:t>Give buyers a clearer reason to say yes</w:t>
      </w:r>
    </w:p>
    <w:p>
      <w:pPr>
        <w:pStyle w:val="ListBullet"/>
        <w:spacing w:after="60"/>
      </w:pPr>
      <w:r>
        <w:t>Stop handing out plain content</w:t>
      </w:r>
    </w:p>
    <w:p>
      <w:pPr>
        <w:pStyle w:val="ListBullet"/>
        <w:spacing w:after="60"/>
      </w:pPr>
      <w:r>
        <w:t>Make your PDF feel easier to buy</w:t>
      </w:r>
    </w:p>
    <w:p>
      <w:pPr>
        <w:pStyle w:val="ListBullet"/>
        <w:spacing w:after="60"/>
      </w:pPr>
      <w:r>
        <w:t>This helps small products feel bigger</w:t>
      </w:r>
    </w:p>
    <w:p>
      <w:pPr>
        <w:pStyle w:val="ListBullet"/>
        <w:spacing w:after="60"/>
      </w:pPr>
      <w:r>
        <w:t>Ready-to-use copy for PDF sellers</w:t>
      </w:r>
    </w:p>
    <w:p>
      <w:pPr>
        <w:pStyle w:val="ListBullet"/>
        <w:spacing w:after="60"/>
      </w:pPr>
      <w:r>
        <w:t>Your thank-you page should sell too</w:t>
      </w:r>
    </w:p>
    <w:p>
      <w:pPr>
        <w:pStyle w:val="ListBullet"/>
        <w:spacing w:after="60"/>
      </w:pPr>
      <w:r>
        <w:t>Do not launch with weak product names</w:t>
      </w:r>
    </w:p>
    <w:p>
      <w:pPr>
        <w:pStyle w:val="ListBullet"/>
        <w:spacing w:after="60"/>
      </w:pPr>
      <w:r>
        <w:t>This fixes the missing sales pieces</w:t>
      </w:r>
    </w:p>
    <w:sectPr w:rsidR="00FC693F" w:rsidRPr="0006063C" w:rsidSect="00034616">
      <w:headerReference w:type="default" r:id="rId9"/>
      <w:footerReference w:type="default" r:id="rId10"/>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46464"/>
        <w:sz w:val="16"/>
      </w:rPr>
      <w:t>Editable PLR Document - Rebrand, revise, package, and sell according to your license.</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color w:val="646464"/>
        <w:sz w:val="16"/>
      </w:rPr>
      <w:t>Promo Email Swipe Templates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color w:val="1E2632"/>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123456"/>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eastAsia="Aptos Display"/>
      <w:b/>
      <w:bCs/>
      <w:color w:val="1E4B73"/>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eastAsia="Aptos Display"/>
      <w:b/>
      <w:bCs/>
      <w:color w:val="345A7E"/>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23456"/>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pPr>
      <w:spacing w:before="160" w:after="160"/>
      <w:ind w:left="360" w:right="360"/>
    </w:pPr>
    <w:rPr>
      <w:rFonts w:ascii="Aptos" w:hAnsi="Aptos" w:eastAsia="Aptos"/>
      <w:i/>
      <w:color w:val="464646"/>
      <w:sz w:val="21"/>
    </w:rPr>
  </w:style>
  <w:style w:type="paragraph" w:customStyle="1" w:styleId="SmallNote">
    <w:name w:val="SmallNote"/>
    <w:rPr>
      <w:rFonts w:ascii="Aptos" w:hAnsi="Aptos" w:eastAsia="Aptos"/>
      <w:color w:val="555555"/>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