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172A"/>
          <w:sz w:val="44"/>
        </w:rPr>
        <w:t>(PLR) PDF Makeover Style Vault</w:t>
      </w:r>
    </w:p>
    <w:p>
      <w:pPr>
        <w:jc w:val="center"/>
      </w:pPr>
      <w:r>
        <w:rPr>
          <w:b/>
          <w:color w:val="1E3A8A"/>
          <w:sz w:val="32"/>
        </w:rPr>
        <w:t>50 Section Layout Ideas</w:t>
      </w:r>
    </w:p>
    <w:p>
      <w:pPr>
        <w:jc w:val="center"/>
      </w:pPr>
      <w:r>
        <w:rPr>
          <w:i/>
          <w:color w:val="475569"/>
          <w:sz w:val="20"/>
        </w:rPr>
        <w:t>Design direction assets for polished PDF makeovers across multiple niches.</w:t>
      </w:r>
    </w:p>
    <w:p/>
    <w:p>
      <w:pPr>
        <w:pStyle w:val="Heading1"/>
      </w:pPr>
      <w:r>
        <w:t>50 Section Layout Ideas</w:t>
      </w:r>
    </w:p>
    <w:p>
      <w:pPr>
        <w:jc w:val="left"/>
      </w:pPr>
      <w:r>
        <w:t>Section layouts help the inside pages feel organized, useful, and easier to read.</w:t>
      </w:r>
    </w:p>
    <w:p>
      <w:pPr>
        <w:jc w:val="left"/>
      </w:pPr>
      <w:r>
        <w:t>Use these ideas to match the content format instead of forcing every page into one design.</w:t>
      </w:r>
    </w:p>
    <w:p>
      <w:pPr>
        <w:pStyle w:val="Heading3"/>
      </w:pPr>
      <w:r>
        <w:t>1. Executive Summary Panel</w:t>
      </w:r>
    </w:p>
    <w:p>
      <w:pPr>
        <w:pStyle w:val="ListBullet"/>
      </w:pPr>
      <w:r>
        <w:rPr>
          <w:b/>
        </w:rPr>
        <w:t xml:space="preserve">Layout idea: </w:t>
      </w:r>
      <w:r>
        <w:t>Open with one paragraph, three bullets, and one recommended next step.</w:t>
      </w:r>
    </w:p>
    <w:p>
      <w:pPr>
        <w:pStyle w:val="ListBullet"/>
      </w:pPr>
      <w:r>
        <w:rPr>
          <w:b/>
        </w:rPr>
        <w:t xml:space="preserve">Best for: </w:t>
      </w:r>
      <w:r>
        <w:t>Reports, proposals, audits, and strategy documents needing fast clarity.</w:t>
      </w:r>
    </w:p>
    <w:p>
      <w:pPr>
        <w:pStyle w:val="ListBullet"/>
      </w:pPr>
      <w:r>
        <w:rPr>
          <w:b/>
        </w:rPr>
        <w:t xml:space="preserve">Makeover tip: </w:t>
      </w:r>
      <w:r>
        <w:t>Keep this section near the front so busy readers get value before details.</w:t>
      </w:r>
    </w:p>
    <w:p>
      <w:pPr>
        <w:pStyle w:val="Heading3"/>
      </w:pPr>
      <w:r>
        <w:t>2. Problem-Solution Bridge</w:t>
      </w:r>
    </w:p>
    <w:p>
      <w:pPr>
        <w:pStyle w:val="ListBullet"/>
      </w:pPr>
      <w:r>
        <w:rPr>
          <w:b/>
        </w:rPr>
        <w:t xml:space="preserve">Layout idea: </w:t>
      </w:r>
      <w:r>
        <w:t>Show the problem first, explain the cost, then introduce the practical solution.</w:t>
      </w:r>
    </w:p>
    <w:p>
      <w:pPr>
        <w:pStyle w:val="ListBullet"/>
      </w:pPr>
      <w:r>
        <w:rPr>
          <w:b/>
        </w:rPr>
        <w:t xml:space="preserve">Best for: </w:t>
      </w:r>
      <w:r>
        <w:t>Lead magnets, reports, guides, and educational product sections.</w:t>
      </w:r>
    </w:p>
    <w:p>
      <w:pPr>
        <w:pStyle w:val="ListBullet"/>
      </w:pPr>
      <w:r>
        <w:rPr>
          <w:b/>
        </w:rPr>
        <w:t xml:space="preserve">Makeover tip: </w:t>
      </w:r>
      <w:r>
        <w:t>Use the bridge when readers need context before accepting your recommendation.</w:t>
      </w:r>
    </w:p>
    <w:p>
      <w:pPr>
        <w:pStyle w:val="Heading3"/>
      </w:pPr>
      <w:r>
        <w:t>3. Three-Part Lesson Block</w:t>
      </w:r>
    </w:p>
    <w:p>
      <w:pPr>
        <w:pStyle w:val="ListBullet"/>
      </w:pPr>
      <w:r>
        <w:rPr>
          <w:b/>
        </w:rPr>
        <w:t xml:space="preserve">Layout idea: </w:t>
      </w:r>
      <w:r>
        <w:t>Use learn, apply, and review sections to keep teaching content easy to follow.</w:t>
      </w:r>
    </w:p>
    <w:p>
      <w:pPr>
        <w:pStyle w:val="ListBullet"/>
      </w:pPr>
      <w:r>
        <w:rPr>
          <w:b/>
        </w:rPr>
        <w:t xml:space="preserve">Best for: </w:t>
      </w:r>
      <w:r>
        <w:t>Course handouts, lesson guides, and coaching workbooks.</w:t>
      </w:r>
    </w:p>
    <w:p>
      <w:pPr>
        <w:pStyle w:val="ListBullet"/>
      </w:pPr>
      <w:r>
        <w:rPr>
          <w:b/>
        </w:rPr>
        <w:t xml:space="preserve">Makeover tip: </w:t>
      </w:r>
      <w:r>
        <w:t>Make each part visually distinct so learners understand the purpose quickly.</w:t>
      </w:r>
    </w:p>
    <w:p>
      <w:pPr>
        <w:pStyle w:val="Heading3"/>
      </w:pPr>
      <w:r>
        <w:t>4. Checklist Page</w:t>
      </w:r>
    </w:p>
    <w:p>
      <w:pPr>
        <w:pStyle w:val="ListBullet"/>
      </w:pPr>
      <w:r>
        <w:rPr>
          <w:b/>
        </w:rPr>
        <w:t xml:space="preserve">Layout idea: </w:t>
      </w:r>
      <w:r>
        <w:t>Group tasks by phase, then leave visible checkboxes beside every action.</w:t>
      </w:r>
    </w:p>
    <w:p>
      <w:pPr>
        <w:pStyle w:val="ListBullet"/>
      </w:pPr>
      <w:r>
        <w:rPr>
          <w:b/>
        </w:rPr>
        <w:t xml:space="preserve">Best for: </w:t>
      </w:r>
      <w:r>
        <w:t>Launch lists, implementation sheets, and process documents.</w:t>
      </w:r>
    </w:p>
    <w:p>
      <w:pPr>
        <w:pStyle w:val="ListBullet"/>
      </w:pPr>
      <w:r>
        <w:rPr>
          <w:b/>
        </w:rPr>
        <w:t xml:space="preserve">Makeover tip: </w:t>
      </w:r>
      <w:r>
        <w:t>Leave enough space between tasks so checkboxes remain easy to use.</w:t>
      </w:r>
    </w:p>
    <w:p>
      <w:pPr>
        <w:pStyle w:val="Heading3"/>
      </w:pPr>
      <w:r>
        <w:t>5. Workbook Question Page</w:t>
      </w:r>
    </w:p>
    <w:p>
      <w:pPr>
        <w:pStyle w:val="ListBullet"/>
      </w:pPr>
      <w:r>
        <w:rPr>
          <w:b/>
        </w:rPr>
        <w:t xml:space="preserve">Layout idea: </w:t>
      </w:r>
      <w:r>
        <w:t>Add one concept paragraph, then provide guided questions with writing space.</w:t>
      </w:r>
    </w:p>
    <w:p>
      <w:pPr>
        <w:pStyle w:val="ListBullet"/>
      </w:pPr>
      <w:r>
        <w:rPr>
          <w:b/>
        </w:rPr>
        <w:t xml:space="preserve">Best for: </w:t>
      </w:r>
      <w:r>
        <w:t>Workbooks, coaching exercises, and printable reflection documents.</w:t>
      </w:r>
    </w:p>
    <w:p>
      <w:pPr>
        <w:pStyle w:val="ListBullet"/>
      </w:pPr>
      <w:r>
        <w:rPr>
          <w:b/>
        </w:rPr>
        <w:t xml:space="preserve">Makeover tip: </w:t>
      </w:r>
      <w:r>
        <w:t>Place writing lines below each question instead of crowding prompts together.</w:t>
      </w:r>
    </w:p>
    <w:p>
      <w:pPr>
        <w:pStyle w:val="Heading3"/>
      </w:pPr>
      <w:r>
        <w:t>6. Quick Reference Grid</w:t>
      </w:r>
    </w:p>
    <w:p>
      <w:pPr>
        <w:pStyle w:val="ListBullet"/>
      </w:pPr>
      <w:r>
        <w:rPr>
          <w:b/>
        </w:rPr>
        <w:t xml:space="preserve">Layout idea: </w:t>
      </w:r>
      <w:r>
        <w:t>Place related tips in compact cards so readers can scan them quickly.</w:t>
      </w:r>
    </w:p>
    <w:p>
      <w:pPr>
        <w:pStyle w:val="ListBullet"/>
      </w:pPr>
      <w:r>
        <w:rPr>
          <w:b/>
        </w:rPr>
        <w:t xml:space="preserve">Best for: </w:t>
      </w:r>
      <w:r>
        <w:t>Cheat sheets, tool lists, and fast-use reference guides.</w:t>
      </w:r>
    </w:p>
    <w:p>
      <w:pPr>
        <w:pStyle w:val="ListBullet"/>
      </w:pPr>
      <w:r>
        <w:rPr>
          <w:b/>
        </w:rPr>
        <w:t xml:space="preserve">Makeover tip: </w:t>
      </w:r>
      <w:r>
        <w:t>Keep cards equal in size when readers need fast comparison across ideas.</w:t>
      </w:r>
    </w:p>
    <w:p>
      <w:pPr>
        <w:pStyle w:val="Heading3"/>
      </w:pPr>
      <w:r>
        <w:t>7. Step-by-Step Walkthrough</w:t>
      </w:r>
    </w:p>
    <w:p>
      <w:pPr>
        <w:pStyle w:val="ListBullet"/>
      </w:pPr>
      <w:r>
        <w:rPr>
          <w:b/>
        </w:rPr>
        <w:t xml:space="preserve">Layout idea: </w:t>
      </w:r>
      <w:r>
        <w:t>Number each step, describe the action, and add one useful warning or tip.</w:t>
      </w:r>
    </w:p>
    <w:p>
      <w:pPr>
        <w:pStyle w:val="ListBullet"/>
      </w:pPr>
      <w:r>
        <w:rPr>
          <w:b/>
        </w:rPr>
        <w:t xml:space="preserve">Best for: </w:t>
      </w:r>
      <w:r>
        <w:t>Tutorials, SOPs, software guides, and process training PDFs.</w:t>
      </w:r>
    </w:p>
    <w:p>
      <w:pPr>
        <w:pStyle w:val="ListBullet"/>
      </w:pPr>
      <w:r>
        <w:rPr>
          <w:b/>
        </w:rPr>
        <w:t xml:space="preserve">Makeover tip: </w:t>
      </w:r>
      <w:r>
        <w:t>Start each step with an action verb so the process feels easy to follow.</w:t>
      </w:r>
    </w:p>
    <w:p>
      <w:pPr>
        <w:pStyle w:val="Heading3"/>
      </w:pPr>
      <w:r>
        <w:t>8. Before-After Comparison</w:t>
      </w:r>
    </w:p>
    <w:p>
      <w:pPr>
        <w:pStyle w:val="ListBullet"/>
      </w:pPr>
      <w:r>
        <w:rPr>
          <w:b/>
        </w:rPr>
        <w:t xml:space="preserve">Layout idea: </w:t>
      </w:r>
      <w:r>
        <w:t>Use two columns showing the weak version and the improved version.</w:t>
      </w:r>
    </w:p>
    <w:p>
      <w:pPr>
        <w:pStyle w:val="ListBullet"/>
      </w:pPr>
      <w:r>
        <w:rPr>
          <w:b/>
        </w:rPr>
        <w:t xml:space="preserve">Best for: </w:t>
      </w:r>
      <w:r>
        <w:t>Makeover guides, copy examples, design tips, and case study sections.</w:t>
      </w:r>
    </w:p>
    <w:p>
      <w:pPr>
        <w:pStyle w:val="ListBullet"/>
      </w:pPr>
      <w:r>
        <w:rPr>
          <w:b/>
        </w:rPr>
        <w:t xml:space="preserve">Makeover tip: </w:t>
      </w:r>
      <w:r>
        <w:t>Use short examples so the comparison stays focused and practical.</w:t>
      </w:r>
    </w:p>
    <w:p>
      <w:pPr>
        <w:pStyle w:val="Heading3"/>
      </w:pPr>
      <w:r>
        <w:t>9. Resource Card Stack</w:t>
      </w:r>
    </w:p>
    <w:p>
      <w:pPr>
        <w:pStyle w:val="ListBullet"/>
      </w:pPr>
      <w:r>
        <w:rPr>
          <w:b/>
        </w:rPr>
        <w:t xml:space="preserve">Layout idea: </w:t>
      </w:r>
      <w:r>
        <w:t>Give each resource a name, purpose, link area, and best-use note.</w:t>
      </w:r>
    </w:p>
    <w:p>
      <w:pPr>
        <w:pStyle w:val="ListBullet"/>
      </w:pPr>
      <w:r>
        <w:rPr>
          <w:b/>
        </w:rPr>
        <w:t xml:space="preserve">Best for: </w:t>
      </w:r>
      <w:r>
        <w:t>Directories, toolkits, and curated resource PDF products.</w:t>
      </w:r>
    </w:p>
    <w:p>
      <w:pPr>
        <w:pStyle w:val="ListBullet"/>
      </w:pPr>
      <w:r>
        <w:rPr>
          <w:b/>
        </w:rPr>
        <w:t xml:space="preserve">Makeover tip: </w:t>
      </w:r>
      <w:r>
        <w:t>Repeat the same resource fields so the directory feels organized and reliable.</w:t>
      </w:r>
    </w:p>
    <w:p>
      <w:pPr>
        <w:pStyle w:val="Heading3"/>
      </w:pPr>
      <w:r>
        <w:t>10. Action Recap Page</w:t>
      </w:r>
    </w:p>
    <w:p>
      <w:pPr>
        <w:pStyle w:val="ListBullet"/>
      </w:pPr>
      <w:r>
        <w:rPr>
          <w:b/>
        </w:rPr>
        <w:t xml:space="preserve">Layout idea: </w:t>
      </w:r>
      <w:r>
        <w:t>Summarize the lesson, list the next action, and confirm the expected result.</w:t>
      </w:r>
    </w:p>
    <w:p>
      <w:pPr>
        <w:pStyle w:val="ListBullet"/>
      </w:pPr>
      <w:r>
        <w:rPr>
          <w:b/>
        </w:rPr>
        <w:t xml:space="preserve">Best for: </w:t>
      </w:r>
      <w:r>
        <w:t>Training modules, guide chapters, and coaching handouts.</w:t>
      </w:r>
    </w:p>
    <w:p>
      <w:pPr>
        <w:pStyle w:val="ListBullet"/>
      </w:pPr>
      <w:r>
        <w:rPr>
          <w:b/>
        </w:rPr>
        <w:t xml:space="preserve">Makeover tip: </w:t>
      </w:r>
      <w:r>
        <w:t>Place recaps after meaningful sections, not after every small paragraph.</w:t>
      </w:r>
    </w:p>
    <w:p>
      <w:pPr>
        <w:pStyle w:val="Heading3"/>
      </w:pPr>
      <w:r>
        <w:t>11. Metric Snapshot</w:t>
      </w:r>
    </w:p>
    <w:p>
      <w:pPr>
        <w:pStyle w:val="ListBullet"/>
      </w:pPr>
      <w:r>
        <w:rPr>
          <w:b/>
        </w:rPr>
        <w:t xml:space="preserve">Layout idea: </w:t>
      </w:r>
      <w:r>
        <w:t>Use three to six boxed metrics with short interpretation notes underneath.</w:t>
      </w:r>
    </w:p>
    <w:p>
      <w:pPr>
        <w:pStyle w:val="ListBullet"/>
      </w:pPr>
      <w:r>
        <w:rPr>
          <w:b/>
        </w:rPr>
        <w:t xml:space="preserve">Best for: </w:t>
      </w:r>
      <w:r>
        <w:t>Client reports, analytics summaries, and business performance PDFs.</w:t>
      </w:r>
    </w:p>
    <w:p>
      <w:pPr>
        <w:pStyle w:val="ListBullet"/>
      </w:pPr>
      <w:r>
        <w:rPr>
          <w:b/>
        </w:rPr>
        <w:t xml:space="preserve">Makeover tip: </w:t>
      </w:r>
      <w:r>
        <w:t>Explain each metric briefly so numbers do not feel disconnected from action.</w:t>
      </w:r>
    </w:p>
    <w:p>
      <w:pPr>
        <w:pStyle w:val="Heading3"/>
      </w:pPr>
      <w:r>
        <w:t>12. Mistake Warning Section</w:t>
      </w:r>
    </w:p>
    <w:p>
      <w:pPr>
        <w:pStyle w:val="ListBullet"/>
      </w:pPr>
      <w:r>
        <w:rPr>
          <w:b/>
        </w:rPr>
        <w:t xml:space="preserve">Layout idea: </w:t>
      </w:r>
      <w:r>
        <w:t>Identify the mistake, show why it matters, then give a safer alternative.</w:t>
      </w:r>
    </w:p>
    <w:p>
      <w:pPr>
        <w:pStyle w:val="ListBullet"/>
      </w:pPr>
      <w:r>
        <w:rPr>
          <w:b/>
        </w:rPr>
        <w:t xml:space="preserve">Best for: </w:t>
      </w:r>
      <w:r>
        <w:t>Beginner guides, compliance-light content, and practical training sections.</w:t>
      </w:r>
    </w:p>
    <w:p>
      <w:pPr>
        <w:pStyle w:val="ListBullet"/>
      </w:pPr>
      <w:r>
        <w:rPr>
          <w:b/>
        </w:rPr>
        <w:t xml:space="preserve">Makeover tip: </w:t>
      </w:r>
      <w:r>
        <w:t>Use this layout when prevention saves the reader time or money later.</w:t>
      </w:r>
    </w:p>
    <w:p>
      <w:pPr>
        <w:pStyle w:val="Heading3"/>
      </w:pPr>
      <w:r>
        <w:t>13. Tip Library Layout</w:t>
      </w:r>
    </w:p>
    <w:p>
      <w:pPr>
        <w:pStyle w:val="ListBullet"/>
      </w:pPr>
      <w:r>
        <w:rPr>
          <w:b/>
        </w:rPr>
        <w:t xml:space="preserve">Layout idea: </w:t>
      </w:r>
      <w:r>
        <w:t>Use short titled cards for tips, each with one sentence of context.</w:t>
      </w:r>
    </w:p>
    <w:p>
      <w:pPr>
        <w:pStyle w:val="ListBullet"/>
      </w:pPr>
      <w:r>
        <w:rPr>
          <w:b/>
        </w:rPr>
        <w:t xml:space="preserve">Best for: </w:t>
      </w:r>
      <w:r>
        <w:t>Tip books, swipe files, and idea banks.</w:t>
      </w:r>
    </w:p>
    <w:p>
      <w:pPr>
        <w:pStyle w:val="ListBullet"/>
      </w:pPr>
      <w:r>
        <w:rPr>
          <w:b/>
        </w:rPr>
        <w:t xml:space="preserve">Makeover tip: </w:t>
      </w:r>
      <w:r>
        <w:t>Group similar tips together so the library feels curated instead of random.</w:t>
      </w:r>
    </w:p>
    <w:p>
      <w:pPr>
        <w:pStyle w:val="Heading3"/>
      </w:pPr>
      <w:r>
        <w:t>14. Worksheet Flow</w:t>
      </w:r>
    </w:p>
    <w:p>
      <w:pPr>
        <w:pStyle w:val="ListBullet"/>
      </w:pPr>
      <w:r>
        <w:rPr>
          <w:b/>
        </w:rPr>
        <w:t xml:space="preserve">Layout idea: </w:t>
      </w:r>
      <w:r>
        <w:t>Start with instructions, then move readers through fill-in fields and reflections.</w:t>
      </w:r>
    </w:p>
    <w:p>
      <w:pPr>
        <w:pStyle w:val="ListBullet"/>
      </w:pPr>
      <w:r>
        <w:rPr>
          <w:b/>
        </w:rPr>
        <w:t xml:space="preserve">Best for: </w:t>
      </w:r>
      <w:r>
        <w:t>Workbooks, planners, and implementation exercises.</w:t>
      </w:r>
    </w:p>
    <w:p>
      <w:pPr>
        <w:pStyle w:val="ListBullet"/>
      </w:pPr>
      <w:r>
        <w:rPr>
          <w:b/>
        </w:rPr>
        <w:t xml:space="preserve">Makeover tip: </w:t>
      </w:r>
      <w:r>
        <w:t>Give readers enough completion space if the PDF will be printed.</w:t>
      </w:r>
    </w:p>
    <w:p>
      <w:pPr>
        <w:pStyle w:val="Heading3"/>
      </w:pPr>
      <w:r>
        <w:t>15. Case Study Snapshot</w:t>
      </w:r>
    </w:p>
    <w:p>
      <w:pPr>
        <w:pStyle w:val="ListBullet"/>
      </w:pPr>
      <w:r>
        <w:rPr>
          <w:b/>
        </w:rPr>
        <w:t xml:space="preserve">Layout idea: </w:t>
      </w:r>
      <w:r>
        <w:t>Show context, action, result, and lesson in four consistent blocks.</w:t>
      </w:r>
    </w:p>
    <w:p>
      <w:pPr>
        <w:pStyle w:val="ListBullet"/>
      </w:pPr>
      <w:r>
        <w:rPr>
          <w:b/>
        </w:rPr>
        <w:t xml:space="preserve">Best for: </w:t>
      </w:r>
      <w:r>
        <w:t>Proof reports, client examples, and expert teaching PDFs.</w:t>
      </w:r>
    </w:p>
    <w:p>
      <w:pPr>
        <w:pStyle w:val="ListBullet"/>
      </w:pPr>
      <w:r>
        <w:rPr>
          <w:b/>
        </w:rPr>
        <w:t xml:space="preserve">Makeover tip: </w:t>
      </w:r>
      <w:r>
        <w:t>Keep the lesson clear, because the example should teach more than impress.</w:t>
      </w:r>
    </w:p>
    <w:p>
      <w:pPr>
        <w:pStyle w:val="Heading3"/>
      </w:pPr>
      <w:r>
        <w:t>16. Implementation Map</w:t>
      </w:r>
    </w:p>
    <w:p>
      <w:pPr>
        <w:pStyle w:val="ListBullet"/>
      </w:pPr>
      <w:r>
        <w:rPr>
          <w:b/>
        </w:rPr>
        <w:t xml:space="preserve">Layout idea: </w:t>
      </w:r>
      <w:r>
        <w:t>Use phases, actions, and outcomes to turn concepts into a practical sequence.</w:t>
      </w:r>
    </w:p>
    <w:p>
      <w:pPr>
        <w:pStyle w:val="ListBullet"/>
      </w:pPr>
      <w:r>
        <w:rPr>
          <w:b/>
        </w:rPr>
        <w:t xml:space="preserve">Best for: </w:t>
      </w:r>
      <w:r>
        <w:t>Action plans, launch planners, and business building guides.</w:t>
      </w:r>
    </w:p>
    <w:p>
      <w:pPr>
        <w:pStyle w:val="ListBullet"/>
      </w:pPr>
      <w:r>
        <w:rPr>
          <w:b/>
        </w:rPr>
        <w:t xml:space="preserve">Makeover tip: </w:t>
      </w:r>
      <w:r>
        <w:t>Use phase labels when execution order matters more than individual details.</w:t>
      </w:r>
    </w:p>
    <w:p>
      <w:pPr>
        <w:pStyle w:val="Heading3"/>
      </w:pPr>
      <w:r>
        <w:t>17. Prompt Page Layout</w:t>
      </w:r>
    </w:p>
    <w:p>
      <w:pPr>
        <w:pStyle w:val="ListBullet"/>
      </w:pPr>
      <w:r>
        <w:rPr>
          <w:b/>
        </w:rPr>
        <w:t xml:space="preserve">Layout idea: </w:t>
      </w:r>
      <w:r>
        <w:t>Place the prompt in a copy block, then explain when and how to use it.</w:t>
      </w:r>
    </w:p>
    <w:p>
      <w:pPr>
        <w:pStyle w:val="ListBullet"/>
      </w:pPr>
      <w:r>
        <w:rPr>
          <w:b/>
        </w:rPr>
        <w:t xml:space="preserve">Best for: </w:t>
      </w:r>
      <w:r>
        <w:t>AI prompt packs, GPT guides, and automation resources.</w:t>
      </w:r>
    </w:p>
    <w:p>
      <w:pPr>
        <w:pStyle w:val="ListBullet"/>
      </w:pPr>
      <w:r>
        <w:rPr>
          <w:b/>
        </w:rPr>
        <w:t xml:space="preserve">Makeover tip: </w:t>
      </w:r>
      <w:r>
        <w:t>Keep prompt blocks visually separate so users can copy them cleanly.</w:t>
      </w:r>
    </w:p>
    <w:p>
      <w:pPr>
        <w:pStyle w:val="Heading3"/>
      </w:pPr>
      <w:r>
        <w:t>18. Swipe File Layout</w:t>
      </w:r>
    </w:p>
    <w:p>
      <w:pPr>
        <w:pStyle w:val="ListBullet"/>
      </w:pPr>
      <w:r>
        <w:rPr>
          <w:b/>
        </w:rPr>
        <w:t xml:space="preserve">Layout idea: </w:t>
      </w:r>
      <w:r>
        <w:t>Put each swipe in a clean box with usage notes and adaptation tips.</w:t>
      </w:r>
    </w:p>
    <w:p>
      <w:pPr>
        <w:pStyle w:val="ListBullet"/>
      </w:pPr>
      <w:r>
        <w:rPr>
          <w:b/>
        </w:rPr>
        <w:t xml:space="preserve">Best for: </w:t>
      </w:r>
      <w:r>
        <w:t>Email swipes, social captions, and promotional copy packs.</w:t>
      </w:r>
    </w:p>
    <w:p>
      <w:pPr>
        <w:pStyle w:val="ListBullet"/>
      </w:pPr>
      <w:r>
        <w:rPr>
          <w:b/>
        </w:rPr>
        <w:t xml:space="preserve">Makeover tip: </w:t>
      </w:r>
      <w:r>
        <w:t>Add usage notes after each swipe so buyers know when to apply it.</w:t>
      </w:r>
    </w:p>
    <w:p>
      <w:pPr>
        <w:pStyle w:val="Heading3"/>
      </w:pPr>
      <w:r>
        <w:t>19. Offer Stack Page</w:t>
      </w:r>
    </w:p>
    <w:p>
      <w:pPr>
        <w:pStyle w:val="ListBullet"/>
      </w:pPr>
      <w:r>
        <w:rPr>
          <w:b/>
        </w:rPr>
        <w:t xml:space="preserve">Layout idea: </w:t>
      </w:r>
      <w:r>
        <w:t>Show the main offer, included assets, bonuses, and delivery notes together.</w:t>
      </w:r>
    </w:p>
    <w:p>
      <w:pPr>
        <w:pStyle w:val="ListBullet"/>
      </w:pPr>
      <w:r>
        <w:rPr>
          <w:b/>
        </w:rPr>
        <w:t xml:space="preserve">Best for: </w:t>
      </w:r>
      <w:r>
        <w:t>Product planning PDFs, launch guides, and reseller kits.</w:t>
      </w:r>
    </w:p>
    <w:p>
      <w:pPr>
        <w:pStyle w:val="ListBullet"/>
      </w:pPr>
      <w:r>
        <w:rPr>
          <w:b/>
        </w:rPr>
        <w:t xml:space="preserve">Makeover tip: </w:t>
      </w:r>
      <w:r>
        <w:t>Keep the offer stack scannable, because crowded offer pages feel less valuable.</w:t>
      </w:r>
    </w:p>
    <w:p>
      <w:pPr>
        <w:pStyle w:val="Heading3"/>
      </w:pPr>
      <w:r>
        <w:t>20. Training Module Page</w:t>
      </w:r>
    </w:p>
    <w:p>
      <w:pPr>
        <w:pStyle w:val="ListBullet"/>
      </w:pPr>
      <w:r>
        <w:rPr>
          <w:b/>
        </w:rPr>
        <w:t xml:space="preserve">Layout idea: </w:t>
      </w:r>
      <w:r>
        <w:t>Use objective, lesson, action, and recap areas to create a course-like flow.</w:t>
      </w:r>
    </w:p>
    <w:p>
      <w:pPr>
        <w:pStyle w:val="ListBullet"/>
      </w:pPr>
      <w:r>
        <w:rPr>
          <w:b/>
        </w:rPr>
        <w:t xml:space="preserve">Best for: </w:t>
      </w:r>
      <w:r>
        <w:t>Course PDFs, workshop materials, and structured handouts.</w:t>
      </w:r>
    </w:p>
    <w:p>
      <w:pPr>
        <w:pStyle w:val="ListBullet"/>
      </w:pPr>
      <w:r>
        <w:rPr>
          <w:b/>
        </w:rPr>
        <w:t xml:space="preserve">Makeover tip: </w:t>
      </w:r>
      <w:r>
        <w:t>Use the same structure across modules so buyers recognize the learning pattern.</w:t>
      </w:r>
    </w:p>
    <w:p>
      <w:pPr>
        <w:pStyle w:val="Heading3"/>
      </w:pPr>
      <w:r>
        <w:t>21. FAQ Section</w:t>
      </w:r>
    </w:p>
    <w:p>
      <w:pPr>
        <w:pStyle w:val="ListBullet"/>
      </w:pPr>
      <w:r>
        <w:rPr>
          <w:b/>
        </w:rPr>
        <w:t xml:space="preserve">Layout idea: </w:t>
      </w:r>
      <w:r>
        <w:t>Use short questions, direct answers, and small notes where extra context helps.</w:t>
      </w:r>
    </w:p>
    <w:p>
      <w:pPr>
        <w:pStyle w:val="ListBullet"/>
      </w:pPr>
      <w:r>
        <w:rPr>
          <w:b/>
        </w:rPr>
        <w:t xml:space="preserve">Best for: </w:t>
      </w:r>
      <w:r>
        <w:t>Sales support PDFs, onboarding documents, and customer guides.</w:t>
      </w:r>
    </w:p>
    <w:p>
      <w:pPr>
        <w:pStyle w:val="ListBullet"/>
      </w:pPr>
      <w:r>
        <w:rPr>
          <w:b/>
        </w:rPr>
        <w:t xml:space="preserve">Makeover tip: </w:t>
      </w:r>
      <w:r>
        <w:t>Keep answers short and direct, especially when the FAQ supports buying decisions.</w:t>
      </w:r>
    </w:p>
    <w:p>
      <w:pPr>
        <w:pStyle w:val="Heading3"/>
      </w:pPr>
      <w:r>
        <w:t>22. Glossary Section</w:t>
      </w:r>
    </w:p>
    <w:p>
      <w:pPr>
        <w:pStyle w:val="ListBullet"/>
      </w:pPr>
      <w:r>
        <w:rPr>
          <w:b/>
        </w:rPr>
        <w:t xml:space="preserve">Layout idea: </w:t>
      </w:r>
      <w:r>
        <w:t>Define important terms in short entries with plain-language examples.</w:t>
      </w:r>
    </w:p>
    <w:p>
      <w:pPr>
        <w:pStyle w:val="ListBullet"/>
      </w:pPr>
      <w:r>
        <w:rPr>
          <w:b/>
        </w:rPr>
        <w:t xml:space="preserve">Best for: </w:t>
      </w:r>
      <w:r>
        <w:t>Beginner guides, technical PDFs, and education-heavy resources.</w:t>
      </w:r>
    </w:p>
    <w:p>
      <w:pPr>
        <w:pStyle w:val="ListBullet"/>
      </w:pPr>
      <w:r>
        <w:rPr>
          <w:b/>
        </w:rPr>
        <w:t xml:space="preserve">Makeover tip: </w:t>
      </w:r>
      <w:r>
        <w:t>Use plain-language definitions so beginners do not need extra research.</w:t>
      </w:r>
    </w:p>
    <w:p>
      <w:pPr>
        <w:pStyle w:val="Heading3"/>
      </w:pPr>
      <w:r>
        <w:t>23. Planner Spread</w:t>
      </w:r>
    </w:p>
    <w:p>
      <w:pPr>
        <w:pStyle w:val="ListBullet"/>
      </w:pPr>
      <w:r>
        <w:rPr>
          <w:b/>
        </w:rPr>
        <w:t xml:space="preserve">Layout idea: </w:t>
      </w:r>
      <w:r>
        <w:t>Use priorities, deadlines, notes, and outcome fields across a structured page.</w:t>
      </w:r>
    </w:p>
    <w:p>
      <w:pPr>
        <w:pStyle w:val="ListBullet"/>
      </w:pPr>
      <w:r>
        <w:rPr>
          <w:b/>
        </w:rPr>
        <w:t xml:space="preserve">Best for: </w:t>
      </w:r>
      <w:r>
        <w:t>Planning workbooks, launch calendars, and productivity guides.</w:t>
      </w:r>
    </w:p>
    <w:p>
      <w:pPr>
        <w:pStyle w:val="ListBullet"/>
      </w:pPr>
      <w:r>
        <w:rPr>
          <w:b/>
        </w:rPr>
        <w:t xml:space="preserve">Makeover tip: </w:t>
      </w:r>
      <w:r>
        <w:t>Make planning fields large enough for real notes, not only tiny reminders.</w:t>
      </w:r>
    </w:p>
    <w:p>
      <w:pPr>
        <w:pStyle w:val="Heading3"/>
      </w:pPr>
      <w:r>
        <w:t>24. Timeline Section</w:t>
      </w:r>
    </w:p>
    <w:p>
      <w:pPr>
        <w:pStyle w:val="ListBullet"/>
      </w:pPr>
      <w:r>
        <w:rPr>
          <w:b/>
        </w:rPr>
        <w:t xml:space="preserve">Layout idea: </w:t>
      </w:r>
      <w:r>
        <w:t>Show steps in chronological order with date, action, owner, and note fields.</w:t>
      </w:r>
    </w:p>
    <w:p>
      <w:pPr>
        <w:pStyle w:val="ListBullet"/>
      </w:pPr>
      <w:r>
        <w:rPr>
          <w:b/>
        </w:rPr>
        <w:t xml:space="preserve">Best for: </w:t>
      </w:r>
      <w:r>
        <w:t>Event guides, launch planners, and project PDFs.</w:t>
      </w:r>
    </w:p>
    <w:p>
      <w:pPr>
        <w:pStyle w:val="ListBullet"/>
      </w:pPr>
      <w:r>
        <w:rPr>
          <w:b/>
        </w:rPr>
        <w:t xml:space="preserve">Makeover tip: </w:t>
      </w:r>
      <w:r>
        <w:t>Use consistent date and deadline fields to reduce planning confusion.</w:t>
      </w:r>
    </w:p>
    <w:p>
      <w:pPr>
        <w:pStyle w:val="Heading3"/>
      </w:pPr>
      <w:r>
        <w:t>25. Comparison Table</w:t>
      </w:r>
    </w:p>
    <w:p>
      <w:pPr>
        <w:pStyle w:val="ListBullet"/>
      </w:pPr>
      <w:r>
        <w:rPr>
          <w:b/>
        </w:rPr>
        <w:t xml:space="preserve">Layout idea: </w:t>
      </w:r>
      <w:r>
        <w:t>Compare options by use case, difficulty, cost, and best-fit audience.</w:t>
      </w:r>
    </w:p>
    <w:p>
      <w:pPr>
        <w:pStyle w:val="ListBullet"/>
      </w:pPr>
      <w:r>
        <w:rPr>
          <w:b/>
        </w:rPr>
        <w:t xml:space="preserve">Best for: </w:t>
      </w:r>
      <w:r>
        <w:t>Buyer guides, tool comparisons, and strategic decision resources.</w:t>
      </w:r>
    </w:p>
    <w:p>
      <w:pPr>
        <w:pStyle w:val="ListBullet"/>
      </w:pPr>
      <w:r>
        <w:rPr>
          <w:b/>
        </w:rPr>
        <w:t xml:space="preserve">Makeover tip: </w:t>
      </w:r>
      <w:r>
        <w:t>Limit comparison criteria to the factors readers actually use to decide.</w:t>
      </w:r>
    </w:p>
    <w:p>
      <w:pPr>
        <w:pStyle w:val="Heading3"/>
      </w:pPr>
      <w:r>
        <w:t>26. Do This Not That</w:t>
      </w:r>
    </w:p>
    <w:p>
      <w:pPr>
        <w:pStyle w:val="ListBullet"/>
      </w:pPr>
      <w:r>
        <w:rPr>
          <w:b/>
        </w:rPr>
        <w:t xml:space="preserve">Layout idea: </w:t>
      </w:r>
      <w:r>
        <w:t>Show the weaker action beside the stronger action with one short explanation.</w:t>
      </w:r>
    </w:p>
    <w:p>
      <w:pPr>
        <w:pStyle w:val="ListBullet"/>
      </w:pPr>
      <w:r>
        <w:rPr>
          <w:b/>
        </w:rPr>
        <w:t xml:space="preserve">Best for: </w:t>
      </w:r>
      <w:r>
        <w:t>Beginner education, copy tips, design rules, and process guides.</w:t>
      </w:r>
    </w:p>
    <w:p>
      <w:pPr>
        <w:pStyle w:val="ListBullet"/>
      </w:pPr>
      <w:r>
        <w:rPr>
          <w:b/>
        </w:rPr>
        <w:t xml:space="preserve">Makeover tip: </w:t>
      </w:r>
      <w:r>
        <w:t>Make the stronger option practical, not merely more polished or clever.</w:t>
      </w:r>
    </w:p>
    <w:p>
      <w:pPr>
        <w:pStyle w:val="Heading3"/>
      </w:pPr>
      <w:r>
        <w:t>27. Milestone Tracker</w:t>
      </w:r>
    </w:p>
    <w:p>
      <w:pPr>
        <w:pStyle w:val="ListBullet"/>
      </w:pPr>
      <w:r>
        <w:rPr>
          <w:b/>
        </w:rPr>
        <w:t xml:space="preserve">Layout idea: </w:t>
      </w:r>
      <w:r>
        <w:t>Create a section for each milestone, then add completion criteria below.</w:t>
      </w:r>
    </w:p>
    <w:p>
      <w:pPr>
        <w:pStyle w:val="ListBullet"/>
      </w:pPr>
      <w:r>
        <w:rPr>
          <w:b/>
        </w:rPr>
        <w:t xml:space="preserve">Best for: </w:t>
      </w:r>
      <w:r>
        <w:t>Challenges, workbooks, and implementation programs.</w:t>
      </w:r>
    </w:p>
    <w:p>
      <w:pPr>
        <w:pStyle w:val="ListBullet"/>
      </w:pPr>
      <w:r>
        <w:rPr>
          <w:b/>
        </w:rPr>
        <w:t xml:space="preserve">Makeover tip: </w:t>
      </w:r>
      <w:r>
        <w:t>Define completion clearly so readers know when they have finished the stage.</w:t>
      </w:r>
    </w:p>
    <w:p>
      <w:pPr>
        <w:pStyle w:val="Heading3"/>
      </w:pPr>
      <w:r>
        <w:t>28. Review Checklist</w:t>
      </w:r>
    </w:p>
    <w:p>
      <w:pPr>
        <w:pStyle w:val="ListBullet"/>
      </w:pPr>
      <w:r>
        <w:rPr>
          <w:b/>
        </w:rPr>
        <w:t xml:space="preserve">Layout idea: </w:t>
      </w:r>
      <w:r>
        <w:t>Give the reader a clear pass-fail list before they move forward.</w:t>
      </w:r>
    </w:p>
    <w:p>
      <w:pPr>
        <w:pStyle w:val="ListBullet"/>
      </w:pPr>
      <w:r>
        <w:rPr>
          <w:b/>
        </w:rPr>
        <w:t xml:space="preserve">Best for: </w:t>
      </w:r>
      <w:r>
        <w:t>Quality checks, launch prep, and PDF makeover review sheets.</w:t>
      </w:r>
    </w:p>
    <w:p>
      <w:pPr>
        <w:pStyle w:val="ListBullet"/>
      </w:pPr>
      <w:r>
        <w:rPr>
          <w:b/>
        </w:rPr>
        <w:t xml:space="preserve">Makeover tip: </w:t>
      </w:r>
      <w:r>
        <w:t>Keep each decision path simple, because complex trees defeat the purpose.</w:t>
      </w:r>
    </w:p>
    <w:p>
      <w:pPr>
        <w:pStyle w:val="Heading3"/>
      </w:pPr>
      <w:r>
        <w:t>29. Decision Tree Page</w:t>
      </w:r>
    </w:p>
    <w:p>
      <w:pPr>
        <w:pStyle w:val="ListBullet"/>
      </w:pPr>
      <w:r>
        <w:rPr>
          <w:b/>
        </w:rPr>
        <w:t xml:space="preserve">Layout idea: </w:t>
      </w:r>
      <w:r>
        <w:t>Use simple questions to help readers choose the next correct action.</w:t>
      </w:r>
    </w:p>
    <w:p>
      <w:pPr>
        <w:pStyle w:val="ListBullet"/>
      </w:pPr>
      <w:r>
        <w:rPr>
          <w:b/>
        </w:rPr>
        <w:t xml:space="preserve">Best for: </w:t>
      </w:r>
      <w:r>
        <w:t>Strategy guides, offer planners, and diagnostic worksheets.</w:t>
      </w:r>
    </w:p>
    <w:p>
      <w:pPr>
        <w:pStyle w:val="ListBullet"/>
      </w:pPr>
      <w:r>
        <w:rPr>
          <w:b/>
        </w:rPr>
        <w:t xml:space="preserve">Makeover tip: </w:t>
      </w:r>
      <w:r>
        <w:t>Use recap strips to restart attention after dense or technical information.</w:t>
      </w:r>
    </w:p>
    <w:p>
      <w:pPr>
        <w:pStyle w:val="Heading3"/>
      </w:pPr>
      <w:r>
        <w:t>30. Lesson Recap Strip</w:t>
      </w:r>
    </w:p>
    <w:p>
      <w:pPr>
        <w:pStyle w:val="ListBullet"/>
      </w:pPr>
      <w:r>
        <w:rPr>
          <w:b/>
        </w:rPr>
        <w:t xml:space="preserve">Layout idea: </w:t>
      </w:r>
      <w:r>
        <w:t>Place a thin recap strip after dense sections so the reader regains direction.</w:t>
      </w:r>
    </w:p>
    <w:p>
      <w:pPr>
        <w:pStyle w:val="ListBullet"/>
      </w:pPr>
      <w:r>
        <w:rPr>
          <w:b/>
        </w:rPr>
        <w:t xml:space="preserve">Best for: </w:t>
      </w:r>
      <w:r>
        <w:t>Long reports, ebooks, and educational chapters.</w:t>
      </w:r>
    </w:p>
    <w:p>
      <w:pPr>
        <w:pStyle w:val="ListBullet"/>
      </w:pPr>
      <w:r>
        <w:rPr>
          <w:b/>
        </w:rPr>
        <w:t xml:space="preserve">Makeover tip: </w:t>
      </w:r>
      <w:r>
        <w:t>Make the action box prominent enough to interrupt passive reading.</w:t>
      </w:r>
    </w:p>
    <w:p>
      <w:pPr>
        <w:pStyle w:val="Heading3"/>
      </w:pPr>
      <w:r>
        <w:t>31. Action Box Breakout</w:t>
      </w:r>
    </w:p>
    <w:p>
      <w:pPr>
        <w:pStyle w:val="ListBullet"/>
      </w:pPr>
      <w:r>
        <w:rPr>
          <w:b/>
        </w:rPr>
        <w:t xml:space="preserve">Layout idea: </w:t>
      </w:r>
      <w:r>
        <w:t>Insert one large action box after important teaching points or examples.</w:t>
      </w:r>
    </w:p>
    <w:p>
      <w:pPr>
        <w:pStyle w:val="ListBullet"/>
      </w:pPr>
      <w:r>
        <w:rPr>
          <w:b/>
        </w:rPr>
        <w:t xml:space="preserve">Best for: </w:t>
      </w:r>
      <w:r>
        <w:t>Guides, trainings, and practical implementation content.</w:t>
      </w:r>
    </w:p>
    <w:p>
      <w:pPr>
        <w:pStyle w:val="ListBullet"/>
      </w:pPr>
      <w:r>
        <w:rPr>
          <w:b/>
        </w:rPr>
        <w:t xml:space="preserve">Makeover tip: </w:t>
      </w:r>
      <w:r>
        <w:t>Show the replacement behavior immediately after naming each mistake.</w:t>
      </w:r>
    </w:p>
    <w:p>
      <w:pPr>
        <w:pStyle w:val="Heading3"/>
      </w:pPr>
      <w:r>
        <w:t>32. Mistake Library</w:t>
      </w:r>
    </w:p>
    <w:p>
      <w:pPr>
        <w:pStyle w:val="ListBullet"/>
      </w:pPr>
      <w:r>
        <w:rPr>
          <w:b/>
        </w:rPr>
        <w:t xml:space="preserve">Layout idea: </w:t>
      </w:r>
      <w:r>
        <w:t>List common mistakes, why they happen, and what to do instead.</w:t>
      </w:r>
    </w:p>
    <w:p>
      <w:pPr>
        <w:pStyle w:val="ListBullet"/>
      </w:pPr>
      <w:r>
        <w:rPr>
          <w:b/>
        </w:rPr>
        <w:t xml:space="preserve">Best for: </w:t>
      </w:r>
      <w:r>
        <w:t>Educational reports, beginner guides, and tactical training assets.</w:t>
      </w:r>
    </w:p>
    <w:p>
      <w:pPr>
        <w:pStyle w:val="ListBullet"/>
      </w:pPr>
      <w:r>
        <w:rPr>
          <w:b/>
        </w:rPr>
        <w:t xml:space="preserve">Makeover tip: </w:t>
      </w:r>
      <w:r>
        <w:t>Use categories that reflect buyer goals, not just content format.</w:t>
      </w:r>
    </w:p>
    <w:p>
      <w:pPr>
        <w:pStyle w:val="Heading3"/>
      </w:pPr>
      <w:r>
        <w:t>33. Idea Bank Page</w:t>
      </w:r>
    </w:p>
    <w:p>
      <w:pPr>
        <w:pStyle w:val="ListBullet"/>
      </w:pPr>
      <w:r>
        <w:rPr>
          <w:b/>
        </w:rPr>
        <w:t xml:space="preserve">Layout idea: </w:t>
      </w:r>
      <w:r>
        <w:t>Arrange ideas into categories with short notes showing where each idea fits.</w:t>
      </w:r>
    </w:p>
    <w:p>
      <w:pPr>
        <w:pStyle w:val="ListBullet"/>
      </w:pPr>
      <w:r>
        <w:rPr>
          <w:b/>
        </w:rPr>
        <w:t xml:space="preserve">Best for: </w:t>
      </w:r>
      <w:r>
        <w:t>Content packs, hook banks, and brainstorming resources.</w:t>
      </w:r>
    </w:p>
    <w:p>
      <w:pPr>
        <w:pStyle w:val="ListBullet"/>
      </w:pPr>
      <w:r>
        <w:rPr>
          <w:b/>
        </w:rPr>
        <w:t xml:space="preserve">Makeover tip: </w:t>
      </w:r>
      <w:r>
        <w:t>Keep each angle tied to a real audience and a clear use case.</w:t>
      </w:r>
    </w:p>
    <w:p>
      <w:pPr>
        <w:pStyle w:val="Heading3"/>
      </w:pPr>
      <w:r>
        <w:t>34. Niche Angle Page</w:t>
      </w:r>
    </w:p>
    <w:p>
      <w:pPr>
        <w:pStyle w:val="ListBullet"/>
      </w:pPr>
      <w:r>
        <w:rPr>
          <w:b/>
        </w:rPr>
        <w:t xml:space="preserve">Layout idea: </w:t>
      </w:r>
      <w:r>
        <w:t>Show each niche angle, audience, pain point, and PDF product idea.</w:t>
      </w:r>
    </w:p>
    <w:p>
      <w:pPr>
        <w:pStyle w:val="ListBullet"/>
      </w:pPr>
      <w:r>
        <w:rPr>
          <w:b/>
        </w:rPr>
        <w:t xml:space="preserve">Best for: </w:t>
      </w:r>
      <w:r>
        <w:t>PLR packs, reseller guides, and product creation resources.</w:t>
      </w:r>
    </w:p>
    <w:p>
      <w:pPr>
        <w:pStyle w:val="ListBullet"/>
      </w:pPr>
      <w:r>
        <w:rPr>
          <w:b/>
        </w:rPr>
        <w:t xml:space="preserve">Makeover tip: </w:t>
      </w:r>
      <w:r>
        <w:t>Separate observations from recommendations so clients understand your thinking.</w:t>
      </w:r>
    </w:p>
    <w:p>
      <w:pPr>
        <w:pStyle w:val="Heading3"/>
      </w:pPr>
      <w:r>
        <w:t>35. Client Notes Page</w:t>
      </w:r>
    </w:p>
    <w:p>
      <w:pPr>
        <w:pStyle w:val="ListBullet"/>
      </w:pPr>
      <w:r>
        <w:rPr>
          <w:b/>
        </w:rPr>
        <w:t xml:space="preserve">Layout idea: </w:t>
      </w:r>
      <w:r>
        <w:t>Use project details, observations, recommendations, and next steps in one layout.</w:t>
      </w:r>
    </w:p>
    <w:p>
      <w:pPr>
        <w:pStyle w:val="ListBullet"/>
      </w:pPr>
      <w:r>
        <w:rPr>
          <w:b/>
        </w:rPr>
        <w:t xml:space="preserve">Best for: </w:t>
      </w:r>
      <w:r>
        <w:t>Agency reports, consulting notes, and service delivery documents.</w:t>
      </w:r>
    </w:p>
    <w:p>
      <w:pPr>
        <w:pStyle w:val="ListBullet"/>
      </w:pPr>
      <w:r>
        <w:rPr>
          <w:b/>
        </w:rPr>
        <w:t xml:space="preserve">Makeover tip: </w:t>
      </w:r>
      <w:r>
        <w:t>Tell users exactly what to edit before they copy a template.</w:t>
      </w:r>
    </w:p>
    <w:p>
      <w:pPr>
        <w:pStyle w:val="Heading3"/>
      </w:pPr>
      <w:r>
        <w:t>36. Template Instructions Page</w:t>
      </w:r>
    </w:p>
    <w:p>
      <w:pPr>
        <w:pStyle w:val="ListBullet"/>
      </w:pPr>
      <w:r>
        <w:rPr>
          <w:b/>
        </w:rPr>
        <w:t xml:space="preserve">Layout idea: </w:t>
      </w:r>
      <w:r>
        <w:t>Explain what to copy, what to change, and what to leave alone.</w:t>
      </w:r>
    </w:p>
    <w:p>
      <w:pPr>
        <w:pStyle w:val="ListBullet"/>
      </w:pPr>
      <w:r>
        <w:rPr>
          <w:b/>
        </w:rPr>
        <w:t xml:space="preserve">Best for: </w:t>
      </w:r>
      <w:r>
        <w:t>Templates, swipe files, and ready-to-use copy resources.</w:t>
      </w:r>
    </w:p>
    <w:p>
      <w:pPr>
        <w:pStyle w:val="ListBullet"/>
      </w:pPr>
      <w:r>
        <w:rPr>
          <w:b/>
        </w:rPr>
        <w:t xml:space="preserve">Makeover tip: </w:t>
      </w:r>
      <w:r>
        <w:t>Make the value stack clear without turning the page into sales hype.</w:t>
      </w:r>
    </w:p>
    <w:p>
      <w:pPr>
        <w:pStyle w:val="Heading3"/>
      </w:pPr>
      <w:r>
        <w:t>37. Offer Breakdown Page</w:t>
      </w:r>
    </w:p>
    <w:p>
      <w:pPr>
        <w:pStyle w:val="ListBullet"/>
      </w:pPr>
      <w:r>
        <w:rPr>
          <w:b/>
        </w:rPr>
        <w:t xml:space="preserve">Layout idea: </w:t>
      </w:r>
      <w:r>
        <w:t>Show promise, buyer, deliverables, bonuses, and price justification in sections.</w:t>
      </w:r>
    </w:p>
    <w:p>
      <w:pPr>
        <w:pStyle w:val="ListBullet"/>
      </w:pPr>
      <w:r>
        <w:rPr>
          <w:b/>
        </w:rPr>
        <w:t xml:space="preserve">Best for: </w:t>
      </w:r>
      <w:r>
        <w:t>Product planners, funnel guides, and sales support PDFs.</w:t>
      </w:r>
    </w:p>
    <w:p>
      <w:pPr>
        <w:pStyle w:val="ListBullet"/>
      </w:pPr>
      <w:r>
        <w:rPr>
          <w:b/>
        </w:rPr>
        <w:t xml:space="preserve">Makeover tip: </w:t>
      </w:r>
      <w:r>
        <w:t>Keep each daily page familiar so the reader builds momentum quickly.</w:t>
      </w:r>
    </w:p>
    <w:p>
      <w:pPr>
        <w:pStyle w:val="Heading3"/>
      </w:pPr>
      <w:r>
        <w:t>38. Daily Challenge Page</w:t>
      </w:r>
    </w:p>
    <w:p>
      <w:pPr>
        <w:pStyle w:val="ListBullet"/>
      </w:pPr>
      <w:r>
        <w:rPr>
          <w:b/>
        </w:rPr>
        <w:t xml:space="preserve">Layout idea: </w:t>
      </w:r>
      <w:r>
        <w:t>Use day number, goal, action, reflection, and completion checkbox together.</w:t>
      </w:r>
    </w:p>
    <w:p>
      <w:pPr>
        <w:pStyle w:val="ListBullet"/>
      </w:pPr>
      <w:r>
        <w:rPr>
          <w:b/>
        </w:rPr>
        <w:t xml:space="preserve">Best for: </w:t>
      </w:r>
      <w:r>
        <w:t>Challenges, habit programs, and implementation workbooks.</w:t>
      </w:r>
    </w:p>
    <w:p>
      <w:pPr>
        <w:pStyle w:val="ListBullet"/>
      </w:pPr>
      <w:r>
        <w:rPr>
          <w:b/>
        </w:rPr>
        <w:t xml:space="preserve">Makeover tip: </w:t>
      </w:r>
      <w:r>
        <w:t>Ask review questions that create decisions, not vague reflection only.</w:t>
      </w:r>
    </w:p>
    <w:p>
      <w:pPr>
        <w:pStyle w:val="Heading3"/>
      </w:pPr>
      <w:r>
        <w:t>39. Weekly Review Page</w:t>
      </w:r>
    </w:p>
    <w:p>
      <w:pPr>
        <w:pStyle w:val="ListBullet"/>
      </w:pPr>
      <w:r>
        <w:rPr>
          <w:b/>
        </w:rPr>
        <w:t xml:space="preserve">Layout idea: </w:t>
      </w:r>
      <w:r>
        <w:t>Ask what worked, what stalled, what improved, and what happens next.</w:t>
      </w:r>
    </w:p>
    <w:p>
      <w:pPr>
        <w:pStyle w:val="ListBullet"/>
      </w:pPr>
      <w:r>
        <w:rPr>
          <w:b/>
        </w:rPr>
        <w:t xml:space="preserve">Best for: </w:t>
      </w:r>
      <w:r>
        <w:t>Productivity planners, coaching workbooks, and progress journals.</w:t>
      </w:r>
    </w:p>
    <w:p>
      <w:pPr>
        <w:pStyle w:val="ListBullet"/>
      </w:pPr>
      <w:r>
        <w:rPr>
          <w:b/>
        </w:rPr>
        <w:t xml:space="preserve">Makeover tip: </w:t>
      </w:r>
      <w:r>
        <w:t>Use this layout when the reader needs memory support more than explanation.</w:t>
      </w:r>
    </w:p>
    <w:p>
      <w:pPr>
        <w:pStyle w:val="Heading3"/>
      </w:pPr>
      <w:r>
        <w:t>40. One-Page Cheat Sheet</w:t>
      </w:r>
    </w:p>
    <w:p>
      <w:pPr>
        <w:pStyle w:val="ListBullet"/>
      </w:pPr>
      <w:r>
        <w:rPr>
          <w:b/>
        </w:rPr>
        <w:t xml:space="preserve">Layout idea: </w:t>
      </w:r>
      <w:r>
        <w:t>Compress the main framework into short sections with bold labels and quick reminders.</w:t>
      </w:r>
    </w:p>
    <w:p>
      <w:pPr>
        <w:pStyle w:val="ListBullet"/>
      </w:pPr>
      <w:r>
        <w:rPr>
          <w:b/>
        </w:rPr>
        <w:t xml:space="preserve">Best for: </w:t>
      </w:r>
      <w:r>
        <w:t>Cheat sheets, reference guides, and bonus handouts.</w:t>
      </w:r>
    </w:p>
    <w:p>
      <w:pPr>
        <w:pStyle w:val="ListBullet"/>
      </w:pPr>
      <w:r>
        <w:rPr>
          <w:b/>
        </w:rPr>
        <w:t xml:space="preserve">Makeover tip: </w:t>
      </w:r>
      <w:r>
        <w:t>Add notes below tables when the data requires interpretation or caution.</w:t>
      </w:r>
    </w:p>
    <w:p>
      <w:pPr>
        <w:pStyle w:val="Heading3"/>
      </w:pPr>
      <w:r>
        <w:t>41. Table With Notes</w:t>
      </w:r>
    </w:p>
    <w:p>
      <w:pPr>
        <w:pStyle w:val="ListBullet"/>
      </w:pPr>
      <w:r>
        <w:rPr>
          <w:b/>
        </w:rPr>
        <w:t xml:space="preserve">Layout idea: </w:t>
      </w:r>
      <w:r>
        <w:t>Use a clean table, then add a short interpretation note below each row group.</w:t>
      </w:r>
    </w:p>
    <w:p>
      <w:pPr>
        <w:pStyle w:val="ListBullet"/>
      </w:pPr>
      <w:r>
        <w:rPr>
          <w:b/>
        </w:rPr>
        <w:t xml:space="preserve">Best for: </w:t>
      </w:r>
      <w:r>
        <w:t>Finance guides, comparison reports, and resource directories.</w:t>
      </w:r>
    </w:p>
    <w:p>
      <w:pPr>
        <w:pStyle w:val="ListBullet"/>
      </w:pPr>
      <w:r>
        <w:rPr>
          <w:b/>
        </w:rPr>
        <w:t xml:space="preserve">Makeover tip: </w:t>
      </w:r>
      <w:r>
        <w:t>Balance both columns fairly before making a recommendation.</w:t>
      </w:r>
    </w:p>
    <w:p>
      <w:pPr>
        <w:pStyle w:val="Heading3"/>
      </w:pPr>
      <w:r>
        <w:t>42. Pros And Cons Section</w:t>
      </w:r>
    </w:p>
    <w:p>
      <w:pPr>
        <w:pStyle w:val="ListBullet"/>
      </w:pPr>
      <w:r>
        <w:rPr>
          <w:b/>
        </w:rPr>
        <w:t xml:space="preserve">Layout idea: </w:t>
      </w:r>
      <w:r>
        <w:t>Use two balanced columns, then end with a recommended choice or next step.</w:t>
      </w:r>
    </w:p>
    <w:p>
      <w:pPr>
        <w:pStyle w:val="ListBullet"/>
      </w:pPr>
      <w:r>
        <w:rPr>
          <w:b/>
        </w:rPr>
        <w:t xml:space="preserve">Best for: </w:t>
      </w:r>
      <w:r>
        <w:t>Buyer guides, strategy PDFs, and decision support documents.</w:t>
      </w:r>
    </w:p>
    <w:p>
      <w:pPr>
        <w:pStyle w:val="ListBullet"/>
      </w:pPr>
      <w:r>
        <w:rPr>
          <w:b/>
        </w:rPr>
        <w:t xml:space="preserve">Makeover tip: </w:t>
      </w:r>
      <w:r>
        <w:t>Ask for one commitment so the page creates a specific next action.</w:t>
      </w:r>
    </w:p>
    <w:p>
      <w:pPr>
        <w:pStyle w:val="Heading3"/>
      </w:pPr>
      <w:r>
        <w:t>43. Reader Commitment Page</w:t>
      </w:r>
    </w:p>
    <w:p>
      <w:pPr>
        <w:pStyle w:val="ListBullet"/>
      </w:pPr>
      <w:r>
        <w:rPr>
          <w:b/>
        </w:rPr>
        <w:t xml:space="preserve">Layout idea: </w:t>
      </w:r>
      <w:r>
        <w:t>Ask the reader to choose one action and set a simple completion date.</w:t>
      </w:r>
    </w:p>
    <w:p>
      <w:pPr>
        <w:pStyle w:val="ListBullet"/>
      </w:pPr>
      <w:r>
        <w:rPr>
          <w:b/>
        </w:rPr>
        <w:t xml:space="preserve">Best for: </w:t>
      </w:r>
      <w:r>
        <w:t>Coaching guides, challenges, and habit-building PDFs.</w:t>
      </w:r>
    </w:p>
    <w:p>
      <w:pPr>
        <w:pStyle w:val="ListBullet"/>
      </w:pPr>
      <w:r>
        <w:rPr>
          <w:b/>
        </w:rPr>
        <w:t xml:space="preserve">Makeover tip: </w:t>
      </w:r>
      <w:r>
        <w:t>Highlight the part of the example that creates the result.</w:t>
      </w:r>
    </w:p>
    <w:p>
      <w:pPr>
        <w:pStyle w:val="Heading3"/>
      </w:pPr>
      <w:r>
        <w:t>44. Example Breakdown</w:t>
      </w:r>
    </w:p>
    <w:p>
      <w:pPr>
        <w:pStyle w:val="ListBullet"/>
      </w:pPr>
      <w:r>
        <w:rPr>
          <w:b/>
        </w:rPr>
        <w:t xml:space="preserve">Layout idea: </w:t>
      </w:r>
      <w:r>
        <w:t>Show a real example, highlight key parts, then explain why each part works.</w:t>
      </w:r>
    </w:p>
    <w:p>
      <w:pPr>
        <w:pStyle w:val="ListBullet"/>
      </w:pPr>
      <w:r>
        <w:rPr>
          <w:b/>
        </w:rPr>
        <w:t xml:space="preserve">Best for: </w:t>
      </w:r>
      <w:r>
        <w:t>Copy guides, design guides, and tutorial sections.</w:t>
      </w:r>
    </w:p>
    <w:p>
      <w:pPr>
        <w:pStyle w:val="ListBullet"/>
      </w:pPr>
      <w:r>
        <w:rPr>
          <w:b/>
        </w:rPr>
        <w:t xml:space="preserve">Makeover tip: </w:t>
      </w:r>
      <w:r>
        <w:t>Use ladder stages to prevent beginners from copying advanced tactics too soon.</w:t>
      </w:r>
    </w:p>
    <w:p>
      <w:pPr>
        <w:pStyle w:val="Heading3"/>
      </w:pPr>
      <w:r>
        <w:t>45. Strategy Ladder</w:t>
      </w:r>
    </w:p>
    <w:p>
      <w:pPr>
        <w:pStyle w:val="ListBullet"/>
      </w:pPr>
      <w:r>
        <w:rPr>
          <w:b/>
        </w:rPr>
        <w:t xml:space="preserve">Layout idea: </w:t>
      </w:r>
      <w:r>
        <w:t>Move from beginner action to intermediate action, then advanced execution.</w:t>
      </w:r>
    </w:p>
    <w:p>
      <w:pPr>
        <w:pStyle w:val="ListBullet"/>
      </w:pPr>
      <w:r>
        <w:rPr>
          <w:b/>
        </w:rPr>
        <w:t xml:space="preserve">Best for: </w:t>
      </w:r>
      <w:r>
        <w:t>Skill-building guides, business playbooks, and training reports.</w:t>
      </w:r>
    </w:p>
    <w:p>
      <w:pPr>
        <w:pStyle w:val="ListBullet"/>
      </w:pPr>
      <w:r>
        <w:rPr>
          <w:b/>
        </w:rPr>
        <w:t xml:space="preserve">Makeover tip: </w:t>
      </w:r>
      <w:r>
        <w:t>Keep fast-start actions short enough to complete without extra planning.</w:t>
      </w:r>
    </w:p>
    <w:p>
      <w:pPr>
        <w:pStyle w:val="Heading3"/>
      </w:pPr>
      <w:r>
        <w:t>46. Fast Start Page</w:t>
      </w:r>
    </w:p>
    <w:p>
      <w:pPr>
        <w:pStyle w:val="ListBullet"/>
      </w:pPr>
      <w:r>
        <w:rPr>
          <w:b/>
        </w:rPr>
        <w:t xml:space="preserve">Layout idea: </w:t>
      </w:r>
      <w:r>
        <w:t>Give the reader the first three actions required to get momentum quickly.</w:t>
      </w:r>
    </w:p>
    <w:p>
      <w:pPr>
        <w:pStyle w:val="ListBullet"/>
      </w:pPr>
      <w:r>
        <w:rPr>
          <w:b/>
        </w:rPr>
        <w:t xml:space="preserve">Best for: </w:t>
      </w:r>
      <w:r>
        <w:t>Quick-start guides, onboarding documents, and lead magnet downloads.</w:t>
      </w:r>
    </w:p>
    <w:p>
      <w:pPr>
        <w:pStyle w:val="ListBullet"/>
      </w:pPr>
      <w:r>
        <w:rPr>
          <w:b/>
        </w:rPr>
        <w:t xml:space="preserve">Makeover tip: </w:t>
      </w:r>
      <w:r>
        <w:t>Use symptom language the reader would actually recognize during implementation.</w:t>
      </w:r>
    </w:p>
    <w:p>
      <w:pPr>
        <w:pStyle w:val="Heading3"/>
      </w:pPr>
      <w:r>
        <w:t>47. Troubleshooting Section</w:t>
      </w:r>
    </w:p>
    <w:p>
      <w:pPr>
        <w:pStyle w:val="ListBullet"/>
      </w:pPr>
      <w:r>
        <w:rPr>
          <w:b/>
        </w:rPr>
        <w:t xml:space="preserve">Layout idea: </w:t>
      </w:r>
      <w:r>
        <w:t>List the symptom, likely cause, and practical fix in a clean sequence.</w:t>
      </w:r>
    </w:p>
    <w:p>
      <w:pPr>
        <w:pStyle w:val="ListBullet"/>
      </w:pPr>
      <w:r>
        <w:rPr>
          <w:b/>
        </w:rPr>
        <w:t xml:space="preserve">Best for: </w:t>
      </w:r>
      <w:r>
        <w:t>Software guides, implementation manuals, and process-heavy PDFs.</w:t>
      </w:r>
    </w:p>
    <w:p>
      <w:pPr>
        <w:pStyle w:val="ListBullet"/>
      </w:pPr>
      <w:r>
        <w:rPr>
          <w:b/>
        </w:rPr>
        <w:t xml:space="preserve">Makeover tip: </w:t>
      </w:r>
      <w:r>
        <w:t>Make result logs simple so users continue tracking after the first entry.</w:t>
      </w:r>
    </w:p>
    <w:p>
      <w:pPr>
        <w:pStyle w:val="Heading3"/>
      </w:pPr>
      <w:r>
        <w:t>48. Results Log</w:t>
      </w:r>
    </w:p>
    <w:p>
      <w:pPr>
        <w:pStyle w:val="ListBullet"/>
      </w:pPr>
      <w:r>
        <w:rPr>
          <w:b/>
        </w:rPr>
        <w:t xml:space="preserve">Layout idea: </w:t>
      </w:r>
      <w:r>
        <w:t>Let readers record the action taken, result observed, and next adjustment.</w:t>
      </w:r>
    </w:p>
    <w:p>
      <w:pPr>
        <w:pStyle w:val="ListBullet"/>
      </w:pPr>
      <w:r>
        <w:rPr>
          <w:b/>
        </w:rPr>
        <w:t xml:space="preserve">Best for: </w:t>
      </w:r>
      <w:r>
        <w:t>Workbooks, experiments, challenges, and improvement plans.</w:t>
      </w:r>
    </w:p>
    <w:p>
      <w:pPr>
        <w:pStyle w:val="ListBullet"/>
      </w:pPr>
      <w:r>
        <w:rPr>
          <w:b/>
        </w:rPr>
        <w:t xml:space="preserve">Makeover tip: </w:t>
      </w:r>
      <w:r>
        <w:t>End with ownership, deadline, and priority fields for practical follow-through.</w:t>
      </w:r>
    </w:p>
    <w:p>
      <w:pPr>
        <w:pStyle w:val="Heading3"/>
      </w:pPr>
      <w:r>
        <w:t>49. Final Action Plan</w:t>
      </w:r>
    </w:p>
    <w:p>
      <w:pPr>
        <w:pStyle w:val="ListBullet"/>
      </w:pPr>
      <w:r>
        <w:rPr>
          <w:b/>
        </w:rPr>
        <w:t xml:space="preserve">Layout idea: </w:t>
      </w:r>
      <w:r>
        <w:t>End with priorities, deadlines, support notes, and the reader’s next step.</w:t>
      </w:r>
    </w:p>
    <w:p>
      <w:pPr>
        <w:pStyle w:val="ListBullet"/>
      </w:pPr>
      <w:r>
        <w:rPr>
          <w:b/>
        </w:rPr>
        <w:t xml:space="preserve">Best for: </w:t>
      </w:r>
      <w:r>
        <w:t>Reports, ebooks, and practical training products.</w:t>
      </w:r>
    </w:p>
    <w:p>
      <w:pPr>
        <w:pStyle w:val="ListBullet"/>
      </w:pPr>
      <w:r>
        <w:rPr>
          <w:b/>
        </w:rPr>
        <w:t xml:space="preserve">Makeover tip: </w:t>
      </w:r>
      <w:r>
        <w:t>Keep delivery instructions clear so customers know exactly where to begin.</w:t>
      </w:r>
    </w:p>
    <w:p>
      <w:pPr>
        <w:pStyle w:val="Heading3"/>
      </w:pPr>
      <w:r>
        <w:t>50. Bonus Delivery Page</w:t>
      </w:r>
    </w:p>
    <w:p>
      <w:pPr>
        <w:pStyle w:val="ListBullet"/>
      </w:pPr>
      <w:r>
        <w:rPr>
          <w:b/>
        </w:rPr>
        <w:t xml:space="preserve">Layout idea: </w:t>
      </w:r>
      <w:r>
        <w:t>List the included bonus, access instructions, value note, and support reminder.</w:t>
      </w:r>
    </w:p>
    <w:p>
      <w:pPr>
        <w:pStyle w:val="ListBullet"/>
      </w:pPr>
      <w:r>
        <w:rPr>
          <w:b/>
        </w:rPr>
        <w:t xml:space="preserve">Best for: </w:t>
      </w:r>
      <w:r>
        <w:t>Reseller kits, bonus packs, and customer delivery documents.</w:t>
      </w:r>
    </w:p>
    <w:p>
      <w:pPr>
        <w:pStyle w:val="ListBullet"/>
      </w:pPr>
      <w:r>
        <w:rPr>
          <w:b/>
        </w:rPr>
        <w:t xml:space="preserve">Makeover tip: </w:t>
      </w:r>
      <w:r>
        <w:t>Keep this section near the front so busy readers get value before details.</w:t>
      </w:r>
    </w:p>
    <w:sectPr w:rsidR="00FC693F" w:rsidRPr="0006063C" w:rsidSect="00034616">
      <w:footerReference w:type="default" r:id="rId9"/>
      <w:pgSz w:w="12240" w:h="15840"/>
      <w:pgMar w:top="1008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748B"/>
        <w:sz w:val="16"/>
      </w:rPr>
      <w:t>(PLR) PDF Makeover Style Vault | Editable PLR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0F172A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3A8A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8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33415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color w:val="0F172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VaultNote">
    <w:name w:val="Vault Note"/>
    <w:pPr>
      <w:spacing w:before="80" w:after="160"/>
      <w:ind w:left="216" w:right="216"/>
    </w:pPr>
    <w:rPr>
      <w:rFonts w:ascii="Aptos" w:hAnsi="Aptos" w:eastAsia="Aptos"/>
      <w:color w:val="334155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