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Master Content Starter Index</w:t>
      </w:r>
    </w:p>
    <w:p>
      <w:pPr>
        <w:jc w:val="center"/>
      </w:pPr>
      <w:r>
        <w:rPr>
          <w:b/>
          <w:i/>
        </w:rPr>
        <w:t>OTO 2 - PLR 100 Raw PDF Content Starters</w:t>
      </w:r>
    </w:p>
    <w:p/>
    <w:p>
      <w:pPr>
        <w:pStyle w:val="Heading2"/>
      </w:pPr>
      <w:r>
        <w:t>Package Structure</w:t>
      </w:r>
    </w:p>
    <w:p>
      <w:r>
        <w:t>This index helps buyers find the right starter by format, niche, and intended use.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20"/>
        <w:gridCol w:w="2520"/>
        <w:gridCol w:w="2520"/>
        <w:gridCol w:w="2520"/>
      </w:tblGrid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/>
              </w:rPr>
              <w:t>#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/>
              </w:rPr>
              <w:t>Format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/>
              </w:rPr>
              <w:t>Niche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/>
              </w:rPr>
              <w:t>Suggested Use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1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Mini Report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AI Productivity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mini report for the simple ai productivity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2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Mini Report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Affiliate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mini report for the beginner affiliate offer match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3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Mini Report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Email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mini report for the welcome sequence setup kit.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4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Mini Report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Generation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mini report for the practical lead magnet idea sprint.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5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Mini Report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Digital Products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mini report for the tiny digital product launch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6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Mini Report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Content Creation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mini report for the content repurposing map.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7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Mini Report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Social Media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mini report for the short-form content momentum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8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Mini Report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Time Management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mini report for the simple weekly focus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9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Mini Report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Personal Development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mini report for the confidence habit builder.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10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Mini Report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Online Business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mini report for the beginner online business setup map.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11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Checklist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AI Productivity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checklist for the simple ai productivity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12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Checklist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Affiliate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checklist for the beginner affiliate offer match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13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Checklist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Email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checklist for the welcome sequence setup kit.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14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Checklist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Generation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checklist for the practical lead magnet idea sprint.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15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Checklist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Digital Products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checklist for the tiny digital product launch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16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Checklist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Content Creation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checklist for the content repurposing map.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17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Checklist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Social Media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checklist for the short-form content momentum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18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Checklist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Time Management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checklist for the simple weekly focus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19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Checklist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Personal Development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checklist for the confidence habit builder.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20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Checklist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Online Business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checklist for the beginner online business setup map.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21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Cheat 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AI Productivity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cheat sheet for the simple ai productivity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22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Cheat 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Affiliate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cheat sheet for the beginner affiliate offer match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23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Cheat 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Email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cheat sheet for the welcome sequence setup kit.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24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Cheat 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Generation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cheat sheet for the practical lead magnet idea sprint.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25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Cheat 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Digital Products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cheat sheet for the tiny digital product launch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26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Cheat 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Content Creation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cheat sheet for the content repurposing map.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27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Cheat 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Social Media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cheat sheet for the short-form content momentum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28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Cheat 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Time Management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cheat sheet for the simple weekly focus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29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Cheat 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Personal Development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cheat sheet for the confidence habit builder.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30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Cheat 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Online Business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cheat sheet for the beginner online business setup map.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31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Action Plan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AI Productivity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action plan for the simple ai productivity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32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Action Plan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Affiliate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action plan for the beginner affiliate offer match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33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Action Plan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Email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action plan for the welcome sequence setup kit.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34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Action Plan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Generation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action plan for the practical lead magnet idea sprint.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35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Action Plan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Digital Products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action plan for the tiny digital product launch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36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Action Plan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Content Creation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action plan for the content repurposing map.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37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Action Plan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Social Media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action plan for the short-form content momentum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38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Action Plan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Time Management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action plan for the simple weekly focus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39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Action Plan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Personal Development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action plan for the confidence habit builder.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40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Action Plan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Online Business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action plan for the beginner online business setup map.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41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Worksheet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AI Productivity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worksheet for the simple ai productivity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42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Worksheet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Affiliate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worksheet for the beginner affiliate offer match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43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Worksheet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Email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worksheet for the welcome sequence setup kit.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44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Worksheet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Generation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worksheet for the practical lead magnet idea sprint.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45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Worksheet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Digital Products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worksheet for the tiny digital product launch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46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Worksheet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Content Creation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worksheet for the content repurposing map.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47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Worksheet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Social Media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worksheet for the short-form content momentum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48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Worksheet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Time Management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worksheet for the simple weekly focus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49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Worksheet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Personal Development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worksheet for the confidence habit builder.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50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Worksheet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Online Business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worksheet for the beginner online business setup map.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51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Resource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AI Productivity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resource guide for the simple ai productivity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52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Resource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Affiliate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resource guide for the beginner affiliate offer match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53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Resource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Email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resource guide for the welcome sequence setup kit.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54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Resource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Generation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resource guide for the practical lead magnet idea sprint.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55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Resource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Digital Products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resource guide for the tiny digital product launch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56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Resource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Content Creation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resource guide for the content repurposing map.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57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Resource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Social Media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resource guide for the short-form content momentum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58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Resource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Time Management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resource guide for the simple weekly focus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59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Resource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Personal Development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resource guide for the confidence habit builder.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60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Resource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Online Business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resource guide for the beginner online business setup map.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61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Quick Start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AI Productivity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quick start guide for the simple ai productivity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62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Quick Start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Affiliate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quick start guide for the beginner affiliate offer match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63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Quick Start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Email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quick start guide for the welcome sequence setup kit.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64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Quick Start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Generation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quick start guide for the practical lead magnet idea sprint.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65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Quick Start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Digital Products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quick start guide for the tiny digital product launch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66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Quick Start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Content Creation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quick start guide for the content repurposing map.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67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Quick Start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Social Media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quick start guide for the short-form content momentum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68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Quick Start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Time Management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quick start guide for the simple weekly focus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69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Quick Start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Personal Development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quick start guide for the confidence habit builder.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70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Quick Start Guide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Online Business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quick start guide for the beginner online business setup map.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71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Client Handout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AI Productivity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client handout for the simple ai productivity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72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Client Handout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Affiliate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client handout for the beginner affiliate offer match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73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Client Handout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Email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client handout for the welcome sequence setup kit.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74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Client Handout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Generation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client handout for the practical lead magnet idea sprint.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75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Client Handout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Digital Products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client handout for the tiny digital product launch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76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Client Handout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Content Creation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client handout for the content repurposing map.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77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Client Handout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Social Media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client handout for the short-form content momentum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78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Client Handout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Time Management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client handout for the simple weekly focus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79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Client Handout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Personal Development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client handout for the confidence habit builder.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80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Client Handout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Online Business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client handout for the beginner online business setup map.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81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Magnet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AI Productivity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lead magnet for the simple ai productivity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82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Magnet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Affiliate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lead magnet for the beginner affiliate offer match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83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Magnet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Email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lead magnet for the welcome sequence setup kit.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84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Magnet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Generation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lead magnet for the practical lead magnet idea sprint.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85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Magnet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Digital Products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lead magnet for the tiny digital product launch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86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Magnet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Content Creation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lead magnet for the content repurposing map.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87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Magnet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Social Media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lead magnet for the short-form content momentum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88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Magnet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Time Management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lead magnet for the simple weekly focus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89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Magnet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Personal Development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lead magnet for the confidence habit builder.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90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Magnet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Online Business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lead magnet for the beginner online business setup map.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91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Small Workbook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AI Productivity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small workbook for the simple ai productivity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92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Small Workbook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Affiliate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small workbook for the beginner affiliate offer match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93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Small Workbook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Email Marketing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small workbook for the welcome sequence setup kit.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94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Small Workbook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Lead Generation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small workbook for the practical lead magnet idea sprint.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95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Small Workbook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Digital Products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small workbook for the tiny digital product launch starter.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96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Small Workbook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Content Creation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small workbook for the content repurposing map.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97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Small Workbook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Social Media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small workbook for the short-form content momentum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98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Small Workbook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Time Management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small workbook for the simple weekly focus plan.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99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Small Workbook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Personal Development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small workbook for the confidence habit builder.</w:t>
            </w:r>
          </w:p>
        </w:tc>
      </w:tr>
      <w:tr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100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Small Workbook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Online Business</w:t>
            </w:r>
          </w:p>
        </w:tc>
        <w:tc>
          <w:tcPr>
            <w:tcW w:type="dxa" w:w="2520"/>
            <w:vAlign w:val="top"/>
          </w:tcPr>
          <w:p>
            <w:pPr>
              <w:jc w:val="left"/>
            </w:pPr>
            <w:r/>
            <w:r>
              <w:rPr>
                <w:b w:val="0"/>
              </w:rPr>
              <w:t>Use as a small workbook for the beginner online business setup map.</w:t>
            </w:r>
          </w:p>
        </w:tc>
      </w:tr>
    </w:tbl>
    <w:sectPr w:rsidR="00FC693F" w:rsidRPr="0006063C" w:rsidSect="00034616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Master Content Starter Index</dc:title>
  <dc:subject/>
  <dc:creator>Scalable PLR Products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