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ptos Display" w:hAnsi="Aptos Display"/>
          <w:b/>
          <w:sz w:val="42"/>
        </w:rPr>
        <w:t>50 Affiliate Campaign Prompts</w:t>
      </w:r>
    </w:p>
    <w:p>
      <w:pPr>
        <w:jc w:val="center"/>
      </w:pPr>
      <w:r>
        <w:rPr>
          <w:i/>
          <w:sz w:val="22"/>
        </w:rPr>
        <w:t>Real prompts for building, expanding, promoting, and improving affiliate campaigns</w:t>
      </w:r>
    </w:p>
    <w:p/>
    <w:p>
      <w:pPr>
        <w:spacing w:after="120" w:line="259" w:lineRule="auto"/>
      </w:pPr>
      <w:r>
        <w:t>Use these prompts when you already have one affiliate report and want to turn it into stronger campaign assets. Each prompt is designed to produce a specific campaign decision or deliverable.</w:t>
      </w:r>
    </w:p>
    <w:p>
      <w:pPr>
        <w:pStyle w:val="Heading1"/>
      </w:pPr>
      <w:r>
        <w:t>Campaign Strategy Prompts</w:t>
      </w:r>
    </w:p>
    <w:p>
      <w:pPr>
        <w:pStyle w:val="ListNumber"/>
      </w:pPr>
      <w:r>
        <w:rPr>
          <w:b/>
        </w:rPr>
        <w:t xml:space="preserve">Prompt 1: </w:t>
      </w:r>
      <w:r>
        <w:t>Create three campaign paths from my original report topic, each with a different buyer problem and product category.</w:t>
      </w:r>
    </w:p>
    <w:p>
      <w:pPr>
        <w:pStyle w:val="ListNumber"/>
      </w:pPr>
      <w:r>
        <w:rPr>
          <w:b/>
        </w:rPr>
        <w:t xml:space="preserve">Prompt 2: </w:t>
      </w:r>
      <w:r>
        <w:t>Turn this affiliate report promise into a seven-day campaign map with one lead magnet, one CTA, and five follow-up emails.</w:t>
      </w:r>
    </w:p>
    <w:p>
      <w:pPr>
        <w:pStyle w:val="ListNumber"/>
      </w:pPr>
      <w:r>
        <w:rPr>
          <w:b/>
        </w:rPr>
        <w:t xml:space="preserve">Prompt 3: </w:t>
      </w:r>
      <w:r>
        <w:t>Find the strongest campaign angle for this niche by comparing urgency, buyer readiness, and product fit.</w:t>
      </w:r>
    </w:p>
    <w:p>
      <w:pPr>
        <w:pStyle w:val="ListNumber"/>
      </w:pPr>
      <w:r>
        <w:rPr>
          <w:b/>
        </w:rPr>
        <w:t xml:space="preserve">Prompt 4: </w:t>
      </w:r>
      <w:r>
        <w:t>Rewrite this broad affiliate topic into five narrow campaign promises for beginner buyers.</w:t>
      </w:r>
    </w:p>
    <w:p>
      <w:pPr>
        <w:pStyle w:val="ListNumber"/>
      </w:pPr>
      <w:r>
        <w:rPr>
          <w:b/>
        </w:rPr>
        <w:t xml:space="preserve">Prompt 5: </w:t>
      </w:r>
      <w:r>
        <w:t>Build a campaign map that starts with free content, moves to an opt-in report, then recommends a fitting affiliate offer.</w:t>
      </w:r>
    </w:p>
    <w:p>
      <w:pPr>
        <w:pStyle w:val="ListNumber"/>
      </w:pPr>
      <w:r>
        <w:rPr>
          <w:b/>
        </w:rPr>
        <w:t xml:space="preserve">Prompt 6: </w:t>
      </w:r>
      <w:r>
        <w:t>Identify which campaign branch should be tested first based on clarity, speed, and likely buyer interest.</w:t>
      </w:r>
    </w:p>
    <w:p>
      <w:pPr>
        <w:pStyle w:val="ListNumber"/>
      </w:pPr>
      <w:r>
        <w:rPr>
          <w:b/>
        </w:rPr>
        <w:t xml:space="preserve">Prompt 7: </w:t>
      </w:r>
      <w:r>
        <w:t>Create a simple campaign positioning statement for this report, including audience, problem, promise, and next step.</w:t>
      </w:r>
    </w:p>
    <w:p>
      <w:pPr>
        <w:pStyle w:val="ListNumber"/>
      </w:pPr>
      <w:r>
        <w:rPr>
          <w:b/>
        </w:rPr>
        <w:t xml:space="preserve">Prompt 8: </w:t>
      </w:r>
      <w:r>
        <w:t>Turn this product category into a report-centered campaign without making unsupported income or result claims.</w:t>
      </w:r>
    </w:p>
    <w:p>
      <w:pPr>
        <w:pStyle w:val="ListNumber"/>
      </w:pPr>
      <w:r>
        <w:rPr>
          <w:b/>
        </w:rPr>
        <w:t xml:space="preserve">Prompt 9: </w:t>
      </w:r>
      <w:r>
        <w:t>Create a buyer journey for this campaign from first problem awareness to affiliate recommendation click.</w:t>
      </w:r>
    </w:p>
    <w:p>
      <w:pPr>
        <w:pStyle w:val="ListNumber"/>
      </w:pPr>
      <w:r>
        <w:rPr>
          <w:b/>
        </w:rPr>
        <w:t xml:space="preserve">Prompt 10: </w:t>
      </w:r>
      <w:r>
        <w:t>Suggest five ways to expand this campaign without repeating the same report promise.</w:t>
      </w:r>
    </w:p>
    <w:p>
      <w:pPr>
        <w:pStyle w:val="Heading1"/>
      </w:pPr>
      <w:r>
        <w:t>Niche Expansion Prompts</w:t>
      </w:r>
    </w:p>
    <w:p>
      <w:pPr>
        <w:pStyle w:val="ListNumber"/>
      </w:pPr>
      <w:r>
        <w:rPr>
          <w:b/>
        </w:rPr>
        <w:t xml:space="preserve">Prompt 11: </w:t>
      </w:r>
      <w:r>
        <w:t>List ten adjacent beginner problems that could become separate affiliate report campaigns in this niche.</w:t>
      </w:r>
    </w:p>
    <w:p>
      <w:pPr>
        <w:pStyle w:val="ListNumber"/>
      </w:pPr>
      <w:r>
        <w:rPr>
          <w:b/>
        </w:rPr>
        <w:t xml:space="preserve">Prompt 12: </w:t>
      </w:r>
      <w:r>
        <w:t>Separate this niche into three buyer segments and create a distinct campaign promise for each segment.</w:t>
      </w:r>
    </w:p>
    <w:p>
      <w:pPr>
        <w:pStyle w:val="ListNumber"/>
      </w:pPr>
      <w:r>
        <w:rPr>
          <w:b/>
        </w:rPr>
        <w:t xml:space="preserve">Prompt 13: </w:t>
      </w:r>
      <w:r>
        <w:t>Create a campaign branch for beginners, one for frustrated starters, and one for action-ready buyers.</w:t>
      </w:r>
    </w:p>
    <w:p>
      <w:pPr>
        <w:pStyle w:val="ListNumber"/>
      </w:pPr>
      <w:r>
        <w:rPr>
          <w:b/>
        </w:rPr>
        <w:t xml:space="preserve">Prompt 14: </w:t>
      </w:r>
      <w:r>
        <w:t>Find product categories that match this niche without drifting away from the original audience.</w:t>
      </w:r>
    </w:p>
    <w:p>
      <w:pPr>
        <w:pStyle w:val="ListNumber"/>
      </w:pPr>
      <w:r>
        <w:rPr>
          <w:b/>
        </w:rPr>
        <w:t xml:space="preserve">Prompt 15: </w:t>
      </w:r>
      <w:r>
        <w:t>Turn this report topic into three platform-specific campaigns for email, blog, and short-form video promotion.</w:t>
      </w:r>
    </w:p>
    <w:p>
      <w:pPr>
        <w:pStyle w:val="ListNumber"/>
      </w:pPr>
      <w:r>
        <w:rPr>
          <w:b/>
        </w:rPr>
        <w:t xml:space="preserve">Prompt 16: </w:t>
      </w:r>
      <w:r>
        <w:t>Create a campaign expansion tree showing the original report, three related problems, and matching offers.</w:t>
      </w:r>
    </w:p>
    <w:p>
      <w:pPr>
        <w:pStyle w:val="ListNumber"/>
      </w:pPr>
      <w:r>
        <w:rPr>
          <w:b/>
        </w:rPr>
        <w:t xml:space="preserve">Prompt 17: </w:t>
      </w:r>
      <w:r>
        <w:t>Identify which niche expansion ideas are too broad, then rewrite them into focused campaign angles.</w:t>
      </w:r>
    </w:p>
    <w:p>
      <w:pPr>
        <w:pStyle w:val="ListNumber"/>
      </w:pPr>
      <w:r>
        <w:rPr>
          <w:b/>
        </w:rPr>
        <w:t xml:space="preserve">Prompt 18: </w:t>
      </w:r>
      <w:r>
        <w:t>Create five campaign names that make each expansion path sound specific and buyer-focused.</w:t>
      </w:r>
    </w:p>
    <w:p>
      <w:pPr>
        <w:pStyle w:val="ListNumber"/>
      </w:pPr>
      <w:r>
        <w:rPr>
          <w:b/>
        </w:rPr>
        <w:t xml:space="preserve">Prompt 19: </w:t>
      </w:r>
      <w:r>
        <w:t>Find the best upgrade campaign for subscribers who downloaded the first report but did not click the offer.</w:t>
      </w:r>
    </w:p>
    <w:p>
      <w:pPr>
        <w:pStyle w:val="ListNumber"/>
      </w:pPr>
      <w:r>
        <w:rPr>
          <w:b/>
        </w:rPr>
        <w:t xml:space="preserve">Prompt 20: </w:t>
      </w:r>
      <w:r>
        <w:t>Build a niche expansion worksheet from this report topic with fields for problem, buyer, offer, and promotion path.</w:t>
      </w:r>
    </w:p>
    <w:p>
      <w:pPr>
        <w:pStyle w:val="Heading1"/>
      </w:pPr>
      <w:r>
        <w:t>Product Match Prompts</w:t>
      </w:r>
    </w:p>
    <w:p>
      <w:pPr>
        <w:pStyle w:val="ListNumber"/>
      </w:pPr>
      <w:r>
        <w:rPr>
          <w:b/>
        </w:rPr>
        <w:t xml:space="preserve">Prompt 21: </w:t>
      </w:r>
      <w:r>
        <w:t>Compare three affiliate products for this campaign and score each by problem fit, trust, price, and beginner usability.</w:t>
      </w:r>
    </w:p>
    <w:p>
      <w:pPr>
        <w:pStyle w:val="ListNumber"/>
      </w:pPr>
      <w:r>
        <w:rPr>
          <w:b/>
        </w:rPr>
        <w:t xml:space="preserve">Prompt 22: </w:t>
      </w:r>
      <w:r>
        <w:t>Create a product-match checklist for this report topic so I avoid choosing an offer only because commission is high.</w:t>
      </w:r>
    </w:p>
    <w:p>
      <w:pPr>
        <w:pStyle w:val="ListNumber"/>
      </w:pPr>
      <w:r>
        <w:rPr>
          <w:b/>
        </w:rPr>
        <w:t xml:space="preserve">Prompt 23: </w:t>
      </w:r>
      <w:r>
        <w:t>Write a neutral product-fit explanation that tells readers why this offer supports the campaign lesson.</w:t>
      </w:r>
    </w:p>
    <w:p>
      <w:pPr>
        <w:pStyle w:val="ListNumber"/>
      </w:pPr>
      <w:r>
        <w:rPr>
          <w:b/>
        </w:rPr>
        <w:t xml:space="preserve">Prompt 24: </w:t>
      </w:r>
      <w:r>
        <w:t>Identify the objections readers may have before clicking this affiliate offer and create content to answer them.</w:t>
      </w:r>
    </w:p>
    <w:p>
      <w:pPr>
        <w:pStyle w:val="ListNumber"/>
      </w:pPr>
      <w:r>
        <w:rPr>
          <w:b/>
        </w:rPr>
        <w:t xml:space="preserve">Prompt 25: </w:t>
      </w:r>
      <w:r>
        <w:t>Create a follow-up email that recommends this product as the next step after the report, without sounding pushy.</w:t>
      </w:r>
    </w:p>
    <w:p>
      <w:pPr>
        <w:pStyle w:val="ListNumber"/>
      </w:pPr>
      <w:r>
        <w:rPr>
          <w:b/>
        </w:rPr>
        <w:t xml:space="preserve">Prompt 26: </w:t>
      </w:r>
      <w:r>
        <w:t>Find the strongest trust signals to verify before making this product the center of a campaign.</w:t>
      </w:r>
    </w:p>
    <w:p>
      <w:pPr>
        <w:pStyle w:val="ListNumber"/>
      </w:pPr>
      <w:r>
        <w:rPr>
          <w:b/>
        </w:rPr>
        <w:t xml:space="preserve">Prompt 27: </w:t>
      </w:r>
      <w:r>
        <w:t>Create a campaign-specific affiliate disclosure sentence that sounds clear, simple, and natural.</w:t>
      </w:r>
    </w:p>
    <w:p>
      <w:pPr>
        <w:pStyle w:val="ListNumber"/>
      </w:pPr>
      <w:r>
        <w:rPr>
          <w:b/>
        </w:rPr>
        <w:t xml:space="preserve">Prompt 28: </w:t>
      </w:r>
      <w:r>
        <w:t>Turn this product feature list into buyer benefits connected to the report promise.</w:t>
      </w:r>
    </w:p>
    <w:p>
      <w:pPr>
        <w:pStyle w:val="ListNumber"/>
      </w:pPr>
      <w:r>
        <w:rPr>
          <w:b/>
        </w:rPr>
        <w:t xml:space="preserve">Prompt 29: </w:t>
      </w:r>
      <w:r>
        <w:t>Create a bridge page outline that matches this report topic to this affiliate product.</w:t>
      </w:r>
    </w:p>
    <w:p>
      <w:pPr>
        <w:pStyle w:val="ListNumber"/>
      </w:pPr>
      <w:r>
        <w:rPr>
          <w:b/>
        </w:rPr>
        <w:t xml:space="preserve">Prompt 30: </w:t>
      </w:r>
      <w:r>
        <w:t>Suggest when not to promote this product, based on reader skill level, budget, and timing.</w:t>
      </w:r>
    </w:p>
    <w:p>
      <w:pPr>
        <w:pStyle w:val="Heading1"/>
      </w:pPr>
      <w:r>
        <w:t>Promotion Asset Prompts</w:t>
      </w:r>
    </w:p>
    <w:p>
      <w:pPr>
        <w:pStyle w:val="ListNumber"/>
      </w:pPr>
      <w:r>
        <w:rPr>
          <w:b/>
        </w:rPr>
        <w:t xml:space="preserve">Prompt 31: </w:t>
      </w:r>
      <w:r>
        <w:t>Create ten social posts that promote the report problem without pitching the affiliate product too early.</w:t>
      </w:r>
    </w:p>
    <w:p>
      <w:pPr>
        <w:pStyle w:val="ListNumber"/>
      </w:pPr>
      <w:r>
        <w:rPr>
          <w:b/>
        </w:rPr>
        <w:t xml:space="preserve">Prompt 32: </w:t>
      </w:r>
      <w:r>
        <w:t>Write five short-form video scripts that send viewers to the report opt-in page with different hooks.</w:t>
      </w:r>
    </w:p>
    <w:p>
      <w:pPr>
        <w:pStyle w:val="ListNumber"/>
      </w:pPr>
      <w:r>
        <w:rPr>
          <w:b/>
        </w:rPr>
        <w:t xml:space="preserve">Prompt 33: </w:t>
      </w:r>
      <w:r>
        <w:t>Create a five-email campaign where each email moves readers closer to understanding the recommended product.</w:t>
      </w:r>
    </w:p>
    <w:p>
      <w:pPr>
        <w:pStyle w:val="ListNumber"/>
      </w:pPr>
      <w:r>
        <w:rPr>
          <w:b/>
        </w:rPr>
        <w:t xml:space="preserve">Prompt 34: </w:t>
      </w:r>
      <w:r>
        <w:t>Write ten curiosity-based hooks for this campaign that focus on pain, mistakes, shortcuts, and buyer confusion.</w:t>
      </w:r>
    </w:p>
    <w:p>
      <w:pPr>
        <w:pStyle w:val="ListNumber"/>
      </w:pPr>
      <w:r>
        <w:rPr>
          <w:b/>
        </w:rPr>
        <w:t xml:space="preserve">Prompt 35: </w:t>
      </w:r>
      <w:r>
        <w:t>Create five blog outline ideas that promote the report and support the affiliate recommendation naturally.</w:t>
      </w:r>
    </w:p>
    <w:p>
      <w:pPr>
        <w:pStyle w:val="ListNumber"/>
      </w:pPr>
      <w:r>
        <w:rPr>
          <w:b/>
        </w:rPr>
        <w:t xml:space="preserve">Prompt 36: </w:t>
      </w:r>
      <w:r>
        <w:t>Turn this campaign promise into a 30-day content plan with different content types and no repeated daily cycle.</w:t>
      </w:r>
    </w:p>
    <w:p>
      <w:pPr>
        <w:pStyle w:val="ListNumber"/>
      </w:pPr>
      <w:r>
        <w:rPr>
          <w:b/>
        </w:rPr>
        <w:t xml:space="preserve">Prompt 37: </w:t>
      </w:r>
      <w:r>
        <w:t>Write captions that invite beginners to download the report without making income claims or fake guarantees.</w:t>
      </w:r>
    </w:p>
    <w:p>
      <w:pPr>
        <w:pStyle w:val="ListNumber"/>
      </w:pPr>
      <w:r>
        <w:rPr>
          <w:b/>
        </w:rPr>
        <w:t xml:space="preserve">Prompt 38: </w:t>
      </w:r>
      <w:r>
        <w:t>Create a bridge-page CTA set for this campaign using soft, clear, and helpful recommendation language.</w:t>
      </w:r>
    </w:p>
    <w:p>
      <w:pPr>
        <w:pStyle w:val="ListNumber"/>
      </w:pPr>
      <w:r>
        <w:rPr>
          <w:b/>
        </w:rPr>
        <w:t xml:space="preserve">Prompt 39: </w:t>
      </w:r>
      <w:r>
        <w:t>Write a report delivery email that introduces the affiliate recommendation only after setting useful context.</w:t>
      </w:r>
    </w:p>
    <w:p>
      <w:pPr>
        <w:pStyle w:val="ListNumber"/>
      </w:pPr>
      <w:r>
        <w:rPr>
          <w:b/>
        </w:rPr>
        <w:t xml:space="preserve">Prompt 40: </w:t>
      </w:r>
      <w:r>
        <w:t>Create a content repurposing plan that turns one report section into email, post, caption, and video ideas.</w:t>
      </w:r>
    </w:p>
    <w:p>
      <w:pPr>
        <w:pStyle w:val="Heading1"/>
      </w:pPr>
      <w:r>
        <w:t>Scaling And Tracking Prompts</w:t>
      </w:r>
    </w:p>
    <w:p>
      <w:pPr>
        <w:pStyle w:val="ListNumber"/>
      </w:pPr>
      <w:r>
        <w:rPr>
          <w:b/>
        </w:rPr>
        <w:t xml:space="preserve">Prompt 41: </w:t>
      </w:r>
      <w:r>
        <w:t>Create a weekly review sheet for this campaign with opt-ins, clicks, replies, objections, and next actions.</w:t>
      </w:r>
    </w:p>
    <w:p>
      <w:pPr>
        <w:pStyle w:val="ListNumber"/>
      </w:pPr>
      <w:r>
        <w:rPr>
          <w:b/>
        </w:rPr>
        <w:t xml:space="preserve">Prompt 42: </w:t>
      </w:r>
      <w:r>
        <w:t>Identify what I should change first if opt-ins are low, but content engagement is strong.</w:t>
      </w:r>
    </w:p>
    <w:p>
      <w:pPr>
        <w:pStyle w:val="ListNumber"/>
      </w:pPr>
      <w:r>
        <w:rPr>
          <w:b/>
        </w:rPr>
        <w:t xml:space="preserve">Prompt 43: </w:t>
      </w:r>
      <w:r>
        <w:t>Identify what I should change first if opt-ins are strong, but affiliate clicks are weak.</w:t>
      </w:r>
    </w:p>
    <w:p>
      <w:pPr>
        <w:pStyle w:val="ListNumber"/>
      </w:pPr>
      <w:r>
        <w:rPr>
          <w:b/>
        </w:rPr>
        <w:t xml:space="preserve">Prompt 44: </w:t>
      </w:r>
      <w:r>
        <w:t>Create a campaign tracking dashboard outline using simple beginner-friendly metrics.</w:t>
      </w:r>
    </w:p>
    <w:p>
      <w:pPr>
        <w:pStyle w:val="ListNumber"/>
      </w:pPr>
      <w:r>
        <w:rPr>
          <w:b/>
        </w:rPr>
        <w:t xml:space="preserve">Prompt 45: </w:t>
      </w:r>
      <w:r>
        <w:t>Suggest five campaign improvements based on reader replies and repeated objections.</w:t>
      </w:r>
    </w:p>
    <w:p>
      <w:pPr>
        <w:pStyle w:val="ListNumber"/>
      </w:pPr>
      <w:r>
        <w:rPr>
          <w:b/>
        </w:rPr>
        <w:t xml:space="preserve">Prompt 46: </w:t>
      </w:r>
      <w:r>
        <w:t>Build a decision tree that shows when to scale, pause, rewrite, or replace an affiliate campaign.</w:t>
      </w:r>
    </w:p>
    <w:p>
      <w:pPr>
        <w:pStyle w:val="ListNumber"/>
      </w:pPr>
      <w:r>
        <w:rPr>
          <w:b/>
        </w:rPr>
        <w:t xml:space="preserve">Prompt 47: </w:t>
      </w:r>
      <w:r>
        <w:t>Create a folder structure for this campaign that keeps report, emails, promos, links, and tracking separate.</w:t>
      </w:r>
    </w:p>
    <w:p>
      <w:pPr>
        <w:pStyle w:val="ListNumber"/>
      </w:pPr>
      <w:r>
        <w:rPr>
          <w:b/>
        </w:rPr>
        <w:t xml:space="preserve">Prompt 48: </w:t>
      </w:r>
      <w:r>
        <w:t>Turn one working campaign into two new campaign tests without copying the same angle.</w:t>
      </w:r>
    </w:p>
    <w:p>
      <w:pPr>
        <w:pStyle w:val="ListNumber"/>
      </w:pPr>
      <w:r>
        <w:rPr>
          <w:b/>
        </w:rPr>
        <w:t xml:space="preserve">Prompt 49: </w:t>
      </w:r>
      <w:r>
        <w:t>Create a campaign cleanup checklist for removing weak assets before launching the next expansion.</w:t>
      </w:r>
    </w:p>
    <w:p>
      <w:pPr>
        <w:pStyle w:val="ListNumber"/>
      </w:pPr>
      <w:r>
        <w:rPr>
          <w:b/>
        </w:rPr>
        <w:t xml:space="preserve">Prompt 50: </w:t>
      </w:r>
      <w:r>
        <w:t>Write a 14-day improvement plan for a campaign that has downloads but very few affiliate clicks.</w:t>
      </w:r>
    </w:p>
    <w:sectPr w:rsidR="00FC693F" w:rsidRPr="0006063C" w:rsidSect="00034616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