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Affiliate Promo Caption Swipe File</w:t>
      </w:r>
    </w:p>
    <w:p>
      <w:pPr>
        <w:jc w:val="center"/>
      </w:pPr>
      <w:r>
        <w:rPr>
          <w:b/>
          <w:i/>
        </w:rPr>
        <w:t>30 real captions for promoting the affiliate-ready report across social channels.</w:t>
      </w:r>
    </w:p>
    <w:p>
      <w:pPr>
        <w:spacing w:after="120" w:line="259" w:lineRule="auto"/>
      </w:pPr>
      <w:r>
        <w:t>These are actual captions buyers can copy, edit, and publish. Each caption promotes the report, builds interest, and avoids repeated placeholder notes.</w:t>
      </w:r>
    </w:p>
    <w:p>
      <w:pPr>
        <w:pStyle w:val="Heading2"/>
      </w:pPr>
      <w:r>
        <w:t>Caption 1</w:t>
      </w:r>
    </w:p>
    <w:p>
      <w:pPr>
        <w:spacing w:after="120" w:line="259" w:lineRule="auto"/>
      </w:pPr>
      <w:r>
        <w:t>Posting affiliate links cold can feel productive, but it often gives readers no reason to trust the recommendation. A simple report creates the missing context before the offer appears. Download the report and learn how to warm people up before asking for the click.</w:t>
      </w:r>
    </w:p>
    <w:p>
      <w:pPr>
        <w:spacing w:after="120" w:line="259" w:lineRule="auto"/>
      </w:pPr>
      <w:r>
        <w:rPr>
          <w:b/>
        </w:rPr>
        <w:t>CTA option:</w:t>
      </w:r>
      <w:r>
        <w:t xml:space="preserve"> Download the report and start with one focused affiliate campaign.</w:t>
      </w:r>
    </w:p>
    <w:p>
      <w:pPr>
        <w:pStyle w:val="Heading2"/>
      </w:pPr>
      <w:r>
        <w:t>Caption 2</w:t>
      </w:r>
    </w:p>
    <w:p>
      <w:pPr>
        <w:spacing w:after="120" w:line="259" w:lineRule="auto"/>
      </w:pPr>
      <w:r>
        <w:t>Your affiliate content should not feel like disconnected tips. One report can give your posts, emails, and videos a clear destination. Use the report to explain the problem, build trust, and prepare the recommendation. Grab the report if you want a cleaner campaign path.</w:t>
      </w:r>
    </w:p>
    <w:p>
      <w:pPr>
        <w:spacing w:after="120" w:line="259" w:lineRule="auto"/>
      </w:pPr>
      <w:r>
        <w:rPr>
          <w:b/>
        </w:rPr>
        <w:t>CTA option:</w:t>
      </w:r>
      <w:r>
        <w:t xml:space="preserve"> Download the report and start with one focused affiliate campaign.</w:t>
      </w:r>
    </w:p>
    <w:p>
      <w:pPr>
        <w:pStyle w:val="Heading2"/>
      </w:pPr>
      <w:r>
        <w:t>Caption 3</w:t>
      </w:r>
    </w:p>
    <w:p>
      <w:pPr>
        <w:spacing w:after="120" w:line="259" w:lineRule="auto"/>
      </w:pPr>
      <w:r>
        <w:t>A high commission does not mean the product fits your audience. Start with the reader's problem, then match the offer to that problem. This report shows how beginners can build affiliate content around fit instead of chasing payouts first.</w:t>
      </w:r>
    </w:p>
    <w:p>
      <w:pPr>
        <w:spacing w:after="120" w:line="259" w:lineRule="auto"/>
      </w:pPr>
      <w:r>
        <w:rPr>
          <w:b/>
        </w:rPr>
        <w:t>CTA option:</w:t>
      </w:r>
      <w:r>
        <w:t xml:space="preserve"> Download the report and start with one focused affiliate campaign.</w:t>
      </w:r>
    </w:p>
    <w:p>
      <w:pPr>
        <w:pStyle w:val="Heading2"/>
      </w:pPr>
      <w:r>
        <w:t>Caption 4</w:t>
      </w:r>
    </w:p>
    <w:p>
      <w:pPr>
        <w:spacing w:after="120" w:line="259" w:lineRule="auto"/>
      </w:pPr>
      <w:r>
        <w:t>If every visitor goes straight to an affiliate sales page, you lose most of the attention you worked to get. A report helps you build the list first. Download it and see how one simple asset can support follow-up before the recommendation.</w:t>
      </w:r>
    </w:p>
    <w:p>
      <w:pPr>
        <w:spacing w:after="120" w:line="259" w:lineRule="auto"/>
      </w:pPr>
      <w:r>
        <w:rPr>
          <w:b/>
        </w:rPr>
        <w:t>CTA option:</w:t>
      </w:r>
      <w:r>
        <w:t xml:space="preserve"> Download the report and start with one focused affiliate campaign.</w:t>
      </w:r>
    </w:p>
    <w:p>
      <w:pPr>
        <w:pStyle w:val="Heading2"/>
      </w:pPr>
      <w:r>
        <w:t>Caption 5</w:t>
      </w:r>
    </w:p>
    <w:p>
      <w:pPr>
        <w:spacing w:after="120" w:line="259" w:lineRule="auto"/>
      </w:pPr>
      <w:r>
        <w:t>Helpful content should still lead somewhere. If your posts teach but never prepare readers for a buying decision, the campaign stays weak. Use this report to create content that educates, builds trust, and supports a natural affiliate recommendation.</w:t>
      </w:r>
    </w:p>
    <w:p>
      <w:pPr>
        <w:spacing w:after="120" w:line="259" w:lineRule="auto"/>
      </w:pPr>
      <w:r>
        <w:rPr>
          <w:b/>
        </w:rPr>
        <w:t>CTA option:</w:t>
      </w:r>
      <w:r>
        <w:t xml:space="preserve"> Download the report and start with one focused affiliate campaign.</w:t>
      </w:r>
    </w:p>
    <w:p>
      <w:pPr>
        <w:pStyle w:val="Heading2"/>
      </w:pPr>
      <w:r>
        <w:t>Caption 6</w:t>
      </w:r>
    </w:p>
    <w:p>
      <w:pPr>
        <w:spacing w:after="120" w:line="259" w:lineRule="auto"/>
      </w:pPr>
      <w:r>
        <w:t>Affiliate links need timing. Place them too early, and the content can feel pushy. Place them after useful context, and the recommendation makes more sense. Grab the report and see how to place links inside a stronger pre-sell path.</w:t>
      </w:r>
    </w:p>
    <w:p>
      <w:pPr>
        <w:spacing w:after="120" w:line="259" w:lineRule="auto"/>
      </w:pPr>
      <w:r>
        <w:rPr>
          <w:b/>
        </w:rPr>
        <w:t>CTA option:</w:t>
      </w:r>
      <w:r>
        <w:t xml:space="preserve"> Download the report and start with one focused affiliate campaign.</w:t>
      </w:r>
    </w:p>
    <w:p>
      <w:pPr>
        <w:pStyle w:val="Heading2"/>
      </w:pPr>
      <w:r>
        <w:t>Caption 7</w:t>
      </w:r>
    </w:p>
    <w:p>
      <w:pPr>
        <w:spacing w:after="120" w:line="259" w:lineRule="auto"/>
      </w:pPr>
      <w:r>
        <w:t>You do not need louder hype to promote affiliate offers. You need better context before the click. A simple report can explain the problem and show why the offer fits. Download the report if you want a calmer way to pre-sell.</w:t>
      </w:r>
    </w:p>
    <w:p>
      <w:pPr>
        <w:spacing w:after="120" w:line="259" w:lineRule="auto"/>
      </w:pPr>
      <w:r>
        <w:rPr>
          <w:b/>
        </w:rPr>
        <w:t>CTA option:</w:t>
      </w:r>
      <w:r>
        <w:t xml:space="preserve"> Download the report and start with one focused affiliate campaign.</w:t>
      </w:r>
    </w:p>
    <w:p>
      <w:pPr>
        <w:pStyle w:val="Heading2"/>
      </w:pPr>
      <w:r>
        <w:t>Caption 8</w:t>
      </w:r>
    </w:p>
    <w:p>
      <w:pPr>
        <w:spacing w:after="120" w:line="259" w:lineRule="auto"/>
      </w:pPr>
      <w:r>
        <w:t>Generic content rarely creates strong affiliate momentum. Specific problems create clearer reports, sharper hooks, and better product matches. This report helps you choose focused angles before creating another scattered campaign. Download it and start with the problem.</w:t>
      </w:r>
    </w:p>
    <w:p>
      <w:pPr>
        <w:spacing w:after="120" w:line="259" w:lineRule="auto"/>
      </w:pPr>
      <w:r>
        <w:rPr>
          <w:b/>
        </w:rPr>
        <w:t>CTA option:</w:t>
      </w:r>
      <w:r>
        <w:t xml:space="preserve"> Download the report and start with one focused affiliate campaign.</w:t>
      </w:r>
    </w:p>
    <w:p>
      <w:pPr>
        <w:pStyle w:val="Heading2"/>
      </w:pPr>
      <w:r>
        <w:t>Caption 9</w:t>
      </w:r>
    </w:p>
    <w:p>
      <w:pPr>
        <w:spacing w:after="120" w:line="259" w:lineRule="auto"/>
      </w:pPr>
      <w:r>
        <w:t>One report can become a whole week of content. Turn the problem into posts, the mistakes into videos, and the solution path into emails. The report becomes the campaign center. Grab it if you want more structure from one asset.</w:t>
      </w:r>
    </w:p>
    <w:p>
      <w:pPr>
        <w:spacing w:after="120" w:line="259" w:lineRule="auto"/>
      </w:pPr>
      <w:r>
        <w:rPr>
          <w:b/>
        </w:rPr>
        <w:t>CTA option:</w:t>
      </w:r>
      <w:r>
        <w:t xml:space="preserve"> Download the report and start with one focused affiliate campaign.</w:t>
      </w:r>
    </w:p>
    <w:p>
      <w:pPr>
        <w:pStyle w:val="Heading2"/>
      </w:pPr>
      <w:r>
        <w:t>Caption 10</w:t>
      </w:r>
    </w:p>
    <w:p>
      <w:pPr>
        <w:spacing w:after="120" w:line="259" w:lineRule="auto"/>
      </w:pPr>
      <w:r>
        <w:t>Curiosity gets attention, but buyer intent gets better affiliate clicks. Your report topic should attract people who want a practical fix. Download the report and learn how to spot stronger topics before building content around them.</w:t>
      </w:r>
    </w:p>
    <w:p>
      <w:pPr>
        <w:spacing w:after="120" w:line="259" w:lineRule="auto"/>
      </w:pPr>
      <w:r>
        <w:rPr>
          <w:b/>
        </w:rPr>
        <w:t>CTA option:</w:t>
      </w:r>
      <w:r>
        <w:t xml:space="preserve"> Download the report and start with one focused affiliate campaign.</w:t>
      </w:r>
    </w:p>
    <w:p>
      <w:pPr>
        <w:pStyle w:val="Heading2"/>
      </w:pPr>
      <w:r>
        <w:t>Caption 11</w:t>
      </w:r>
    </w:p>
    <w:p>
      <w:pPr>
        <w:spacing w:after="120" w:line="259" w:lineRule="auto"/>
      </w:pPr>
      <w:r>
        <w:t>Cold clicks often bounce because the reader never received enough explanation. Warm clicks come from people who understand the problem first. A report helps create that warm-up. Grab the report and stop depending on random link drops.</w:t>
      </w:r>
    </w:p>
    <w:p>
      <w:pPr>
        <w:spacing w:after="120" w:line="259" w:lineRule="auto"/>
      </w:pPr>
      <w:r>
        <w:rPr>
          <w:b/>
        </w:rPr>
        <w:t>CTA option:</w:t>
      </w:r>
      <w:r>
        <w:t xml:space="preserve"> Download the report and start with one focused affiliate campaign.</w:t>
      </w:r>
    </w:p>
    <w:p>
      <w:pPr>
        <w:pStyle w:val="Heading2"/>
      </w:pPr>
      <w:r>
        <w:t>Caption 12</w:t>
      </w:r>
    </w:p>
    <w:p>
      <w:pPr>
        <w:spacing w:after="120" w:line="259" w:lineRule="auto"/>
      </w:pPr>
      <w:r>
        <w:t>The wrong product match can weaken an otherwise useful campaign. Your offer should fit the reader's problem, budget, timing, and skill level. This report shows a simpler way to think through product fit before promoting.</w:t>
      </w:r>
    </w:p>
    <w:p>
      <w:pPr>
        <w:spacing w:after="120" w:line="259" w:lineRule="auto"/>
      </w:pPr>
      <w:r>
        <w:rPr>
          <w:b/>
        </w:rPr>
        <w:t>CTA option:</w:t>
      </w:r>
      <w:r>
        <w:t xml:space="preserve"> Download the report and start with one focused affiliate campaign.</w:t>
      </w:r>
    </w:p>
    <w:p>
      <w:pPr>
        <w:pStyle w:val="Heading2"/>
      </w:pPr>
      <w:r>
        <w:t>Caption 13</w:t>
      </w:r>
    </w:p>
    <w:p>
      <w:pPr>
        <w:spacing w:after="120" w:line="259" w:lineRule="auto"/>
      </w:pPr>
      <w:r>
        <w:t>Broad niches make your message vague. Narrow problems make your report easier to promote and easier to connect with an offer. Download the report if you want to turn broad affiliate ideas into focused campaign angles.</w:t>
      </w:r>
    </w:p>
    <w:p>
      <w:pPr>
        <w:spacing w:after="120" w:line="259" w:lineRule="auto"/>
      </w:pPr>
      <w:r>
        <w:rPr>
          <w:b/>
        </w:rPr>
        <w:t>CTA option:</w:t>
      </w:r>
      <w:r>
        <w:t xml:space="preserve"> Download the report and start with one focused affiliate campaign.</w:t>
      </w:r>
    </w:p>
    <w:p>
      <w:pPr>
        <w:pStyle w:val="Heading2"/>
      </w:pPr>
      <w:r>
        <w:t>Caption 14</w:t>
      </w:r>
    </w:p>
    <w:p>
      <w:pPr>
        <w:spacing w:after="120" w:line="259" w:lineRule="auto"/>
      </w:pPr>
      <w:r>
        <w:t>A good report can qualify readers before they click. It explains the problem, shows what to consider, and introduces the offer when the timing makes sense. Grab the report if you want your affiliate recommendation to feel more useful.</w:t>
      </w:r>
    </w:p>
    <w:p>
      <w:pPr>
        <w:spacing w:after="120" w:line="259" w:lineRule="auto"/>
      </w:pPr>
      <w:r>
        <w:rPr>
          <w:b/>
        </w:rPr>
        <w:t>CTA option:</w:t>
      </w:r>
      <w:r>
        <w:t xml:space="preserve"> Download the report and start with one focused affiliate campaign.</w:t>
      </w:r>
    </w:p>
    <w:p>
      <w:pPr>
        <w:pStyle w:val="Heading2"/>
      </w:pPr>
      <w:r>
        <w:t>Caption 15</w:t>
      </w:r>
    </w:p>
    <w:p>
      <w:pPr>
        <w:spacing w:after="120" w:line="259" w:lineRule="auto"/>
      </w:pPr>
      <w:r>
        <w:t>Follow-up becomes easier when your emails connect to one clear report. You can revisit the mistake, answer doubts, and explain the recommendation without starting over. Download the report if you want a stronger anchor for your affiliate emails.</w:t>
      </w:r>
    </w:p>
    <w:p>
      <w:pPr>
        <w:spacing w:after="120" w:line="259" w:lineRule="auto"/>
      </w:pPr>
      <w:r>
        <w:rPr>
          <w:b/>
        </w:rPr>
        <w:t>CTA option:</w:t>
      </w:r>
      <w:r>
        <w:t xml:space="preserve"> Download the report and start with one focused affiliate campaign.</w:t>
      </w:r>
    </w:p>
    <w:p>
      <w:pPr>
        <w:pStyle w:val="Heading2"/>
      </w:pPr>
      <w:r>
        <w:t>Caption 16</w:t>
      </w:r>
    </w:p>
    <w:p>
      <w:pPr>
        <w:spacing w:after="120" w:line="259" w:lineRule="auto"/>
      </w:pPr>
      <w:r>
        <w:t>Before promoting another link, build something worth sharing. A helpful report gives you a practical asset that can build your list and warm up readers. Grab the report and start your campaign with value instead of pressure.</w:t>
      </w:r>
    </w:p>
    <w:p>
      <w:pPr>
        <w:spacing w:after="120" w:line="259" w:lineRule="auto"/>
      </w:pPr>
      <w:r>
        <w:rPr>
          <w:b/>
        </w:rPr>
        <w:t>CTA option:</w:t>
      </w:r>
      <w:r>
        <w:t xml:space="preserve"> Download the report and start with one focused affiliate campaign.</w:t>
      </w:r>
    </w:p>
    <w:p>
      <w:pPr>
        <w:pStyle w:val="Heading2"/>
      </w:pPr>
      <w:r>
        <w:t>Caption 17</w:t>
      </w:r>
    </w:p>
    <w:p>
      <w:pPr>
        <w:spacing w:after="120" w:line="259" w:lineRule="auto"/>
      </w:pPr>
      <w:r>
        <w:t>Your reader needs a bridge between interest and the product. A simple report gives them that bridge by explaining the problem first. Download the report if you want a cleaner path from content to recommendation.</w:t>
      </w:r>
    </w:p>
    <w:p>
      <w:pPr>
        <w:spacing w:after="120" w:line="259" w:lineRule="auto"/>
      </w:pPr>
      <w:r>
        <w:rPr>
          <w:b/>
        </w:rPr>
        <w:t>CTA option:</w:t>
      </w:r>
      <w:r>
        <w:t xml:space="preserve"> Download the report and start with one focused affiliate campaign.</w:t>
      </w:r>
    </w:p>
    <w:p>
      <w:pPr>
        <w:pStyle w:val="Heading2"/>
      </w:pPr>
      <w:r>
        <w:t>Caption 18</w:t>
      </w:r>
    </w:p>
    <w:p>
      <w:pPr>
        <w:spacing w:after="120" w:line="259" w:lineRule="auto"/>
      </w:pPr>
      <w:r>
        <w:t>Strong campaigns start with one painful problem. Turn that problem into a report, then connect the report to a matching offer. This report shows how beginners can build that path without drowning in complicated funnels.</w:t>
      </w:r>
    </w:p>
    <w:p>
      <w:pPr>
        <w:spacing w:after="120" w:line="259" w:lineRule="auto"/>
      </w:pPr>
      <w:r>
        <w:rPr>
          <w:b/>
        </w:rPr>
        <w:t>CTA option:</w:t>
      </w:r>
      <w:r>
        <w:t xml:space="preserve"> Download the report and start with one focused affiliate campaign.</w:t>
      </w:r>
    </w:p>
    <w:p>
      <w:pPr>
        <w:pStyle w:val="Heading2"/>
      </w:pPr>
      <w:r>
        <w:t>Caption 19</w:t>
      </w:r>
    </w:p>
    <w:p>
      <w:pPr>
        <w:spacing w:after="120" w:line="259" w:lineRule="auto"/>
      </w:pPr>
      <w:r>
        <w:t>Random posts make affiliate marketing feel like luck. A report-centered campaign gives your promotion structure and purpose. Download the report and learn how to send people toward one useful asset before the offer appears.</w:t>
      </w:r>
    </w:p>
    <w:p>
      <w:pPr>
        <w:spacing w:after="120" w:line="259" w:lineRule="auto"/>
      </w:pPr>
      <w:r>
        <w:rPr>
          <w:b/>
        </w:rPr>
        <w:t>CTA option:</w:t>
      </w:r>
      <w:r>
        <w:t xml:space="preserve"> Download the report and start with one focused affiliate campaign.</w:t>
      </w:r>
    </w:p>
    <w:p>
      <w:pPr>
        <w:pStyle w:val="Heading2"/>
      </w:pPr>
      <w:r>
        <w:t>Caption 20</w:t>
      </w:r>
    </w:p>
    <w:p>
      <w:pPr>
        <w:spacing w:after="120" w:line="259" w:lineRule="auto"/>
      </w:pPr>
      <w:r>
        <w:t>Selling does not need to feel pushy when the content helps first. A report lets you explain the problem, show the path, and recommend when it fits. Grab the report if you want affiliate promotion that feels more natural.</w:t>
      </w:r>
    </w:p>
    <w:p>
      <w:pPr>
        <w:spacing w:after="120" w:line="259" w:lineRule="auto"/>
      </w:pPr>
      <w:r>
        <w:rPr>
          <w:b/>
        </w:rPr>
        <w:t>CTA option:</w:t>
      </w:r>
      <w:r>
        <w:t xml:space="preserve"> Download the report and start with one focused affiliate campaign.</w:t>
      </w:r>
    </w:p>
    <w:p>
      <w:pPr>
        <w:pStyle w:val="Heading2"/>
      </w:pPr>
      <w:r>
        <w:t>Caption 21</w:t>
      </w:r>
    </w:p>
    <w:p>
      <w:pPr>
        <w:spacing w:after="120" w:line="259" w:lineRule="auto"/>
      </w:pPr>
      <w:r>
        <w:t>Clicks with no context are easy to waste. People need to understand the problem, the stakes, and the next step. A simple report can give them that context before the sales page. Download it and build a stronger path.</w:t>
      </w:r>
    </w:p>
    <w:p>
      <w:pPr>
        <w:spacing w:after="120" w:line="259" w:lineRule="auto"/>
      </w:pPr>
      <w:r>
        <w:rPr>
          <w:b/>
        </w:rPr>
        <w:t>CTA option:</w:t>
      </w:r>
      <w:r>
        <w:t xml:space="preserve"> Download the report and start with one focused affiliate campaign.</w:t>
      </w:r>
    </w:p>
    <w:p>
      <w:pPr>
        <w:pStyle w:val="Heading2"/>
      </w:pPr>
      <w:r>
        <w:t>Caption 22</w:t>
      </w:r>
    </w:p>
    <w:p>
      <w:pPr>
        <w:spacing w:after="120" w:line="259" w:lineRule="auto"/>
      </w:pPr>
      <w:r>
        <w:t>A report gives you something measurable. You can track opt-ins, clicks, replies, and questions around one asset instead of guessing from scattered posts. Grab the report if you want a campaign you can actually improve.</w:t>
      </w:r>
    </w:p>
    <w:p>
      <w:pPr>
        <w:spacing w:after="120" w:line="259" w:lineRule="auto"/>
      </w:pPr>
      <w:r>
        <w:rPr>
          <w:b/>
        </w:rPr>
        <w:t>CTA option:</w:t>
      </w:r>
      <w:r>
        <w:t xml:space="preserve"> Download the report and start with one focused affiliate campaign.</w:t>
      </w:r>
    </w:p>
    <w:p>
      <w:pPr>
        <w:pStyle w:val="Heading2"/>
      </w:pPr>
      <w:r>
        <w:t>Caption 23</w:t>
      </w:r>
    </w:p>
    <w:p>
      <w:pPr>
        <w:spacing w:after="120" w:line="259" w:lineRule="auto"/>
      </w:pPr>
      <w:r>
        <w:t>Your report promise should be narrow and clear. If people cannot understand the benefit quickly, they usually will not download. This report shows how to choose one focused promise before creating your affiliate content.</w:t>
      </w:r>
    </w:p>
    <w:p>
      <w:pPr>
        <w:spacing w:after="120" w:line="259" w:lineRule="auto"/>
      </w:pPr>
      <w:r>
        <w:rPr>
          <w:b/>
        </w:rPr>
        <w:t>CTA option:</w:t>
      </w:r>
      <w:r>
        <w:t xml:space="preserve"> Download the report and start with one focused affiliate campaign.</w:t>
      </w:r>
    </w:p>
    <w:p>
      <w:pPr>
        <w:pStyle w:val="Heading2"/>
      </w:pPr>
      <w:r>
        <w:t>Caption 24</w:t>
      </w:r>
    </w:p>
    <w:p>
      <w:pPr>
        <w:spacing w:after="120" w:line="259" w:lineRule="auto"/>
      </w:pPr>
      <w:r>
        <w:t>Do not hide the recommendation after you earn the trust. Teach the problem, show the criteria, then make the next step clear. Download the report if you want to recommend products with more confidence and context.</w:t>
      </w:r>
    </w:p>
    <w:p>
      <w:pPr>
        <w:spacing w:after="120" w:line="259" w:lineRule="auto"/>
      </w:pPr>
      <w:r>
        <w:rPr>
          <w:b/>
        </w:rPr>
        <w:t>CTA option:</w:t>
      </w:r>
      <w:r>
        <w:t xml:space="preserve"> Download the report and start with one focused affiliate campaign.</w:t>
      </w:r>
    </w:p>
    <w:p>
      <w:pPr>
        <w:pStyle w:val="Heading2"/>
      </w:pPr>
      <w:r>
        <w:t>Caption 25</w:t>
      </w:r>
    </w:p>
    <w:p>
      <w:pPr>
        <w:spacing w:after="120" w:line="259" w:lineRule="auto"/>
      </w:pPr>
      <w:r>
        <w:t>The opt-in page matters because the report should build your list before the affiliate click. One visitor can become a subscriber, reader, and future buyer. Grab the report and use a lead-first path for affiliate promotion.</w:t>
      </w:r>
    </w:p>
    <w:p>
      <w:pPr>
        <w:spacing w:after="120" w:line="259" w:lineRule="auto"/>
      </w:pPr>
      <w:r>
        <w:rPr>
          <w:b/>
        </w:rPr>
        <w:t>CTA option:</w:t>
      </w:r>
      <w:r>
        <w:t xml:space="preserve"> Download the report and start with one focused affiliate campaign.</w:t>
      </w:r>
    </w:p>
    <w:p>
      <w:pPr>
        <w:pStyle w:val="Heading2"/>
      </w:pPr>
      <w:r>
        <w:t>Caption 26</w:t>
      </w:r>
    </w:p>
    <w:p>
      <w:pPr>
        <w:spacing w:after="120" w:line="259" w:lineRule="auto"/>
      </w:pPr>
      <w:r>
        <w:t>More posts will not fix a weak topic. Start with a sharper report idea, then build content around that one buyer-focused problem. Download the report if you want better angles before creating more affiliate posts.</w:t>
      </w:r>
    </w:p>
    <w:p>
      <w:pPr>
        <w:spacing w:after="120" w:line="259" w:lineRule="auto"/>
      </w:pPr>
      <w:r>
        <w:rPr>
          <w:b/>
        </w:rPr>
        <w:t>CTA option:</w:t>
      </w:r>
      <w:r>
        <w:t xml:space="preserve"> Download the report and start with one focused affiliate campaign.</w:t>
      </w:r>
    </w:p>
    <w:p>
      <w:pPr>
        <w:pStyle w:val="Heading2"/>
      </w:pPr>
      <w:r>
        <w:t>Caption 27</w:t>
      </w:r>
    </w:p>
    <w:p>
      <w:pPr>
        <w:spacing w:after="120" w:line="259" w:lineRule="auto"/>
      </w:pPr>
      <w:r>
        <w:t>Your content should reduce doubt before the offer appears. Readers wonder if the product fits, if it is beginner-friendly, and why they should care. This report helps you answer those doubts before sending the click.</w:t>
      </w:r>
    </w:p>
    <w:p>
      <w:pPr>
        <w:spacing w:after="120" w:line="259" w:lineRule="auto"/>
      </w:pPr>
      <w:r>
        <w:rPr>
          <w:b/>
        </w:rPr>
        <w:t>CTA option:</w:t>
      </w:r>
      <w:r>
        <w:t xml:space="preserve"> Download the report and start with one focused affiliate campaign.</w:t>
      </w:r>
    </w:p>
    <w:p>
      <w:pPr>
        <w:pStyle w:val="Heading2"/>
      </w:pPr>
      <w:r>
        <w:t>Caption 28</w:t>
      </w:r>
    </w:p>
    <w:p>
      <w:pPr>
        <w:spacing w:after="120" w:line="259" w:lineRule="auto"/>
      </w:pPr>
      <w:r>
        <w:t>Campaigns work better when every piece connects. Your post, report, email, and recommendation should not feel like separate ideas. Grab the report and learn a simple path for keeping your affiliate message consistent.</w:t>
      </w:r>
    </w:p>
    <w:p>
      <w:pPr>
        <w:spacing w:after="120" w:line="259" w:lineRule="auto"/>
      </w:pPr>
      <w:r>
        <w:rPr>
          <w:b/>
        </w:rPr>
        <w:t>CTA option:</w:t>
      </w:r>
      <w:r>
        <w:t xml:space="preserve"> Download the report and start with one focused affiliate campaign.</w:t>
      </w:r>
    </w:p>
    <w:p>
      <w:pPr>
        <w:pStyle w:val="Heading2"/>
      </w:pPr>
      <w:r>
        <w:t>Caption 29</w:t>
      </w:r>
    </w:p>
    <w:p>
      <w:pPr>
        <w:spacing w:after="120" w:line="259" w:lineRule="auto"/>
      </w:pPr>
      <w:r>
        <w:t>You do not need to master every affiliate tactic before creating something useful. Start with one problem, one report, one offer, and one follow-up path. Download the report and build the simple version first.</w:t>
      </w:r>
    </w:p>
    <w:p>
      <w:pPr>
        <w:spacing w:after="120" w:line="259" w:lineRule="auto"/>
      </w:pPr>
      <w:r>
        <w:rPr>
          <w:b/>
        </w:rPr>
        <w:t>CTA option:</w:t>
      </w:r>
      <w:r>
        <w:t xml:space="preserve"> Download the report and start with one focused affiliate campaign.</w:t>
      </w:r>
    </w:p>
    <w:p>
      <w:pPr>
        <w:pStyle w:val="Heading2"/>
      </w:pPr>
      <w:r>
        <w:t>Caption 30</w:t>
      </w:r>
    </w:p>
    <w:p>
      <w:pPr>
        <w:spacing w:after="120" w:line="259" w:lineRule="auto"/>
      </w:pPr>
      <w:r>
        <w:t>Confused readers rarely click with confidence. Your report should make the next step obvious by explaining the problem and recommendation clearly. Grab the report if you want a cleaner affiliate flow from first contact to click.</w:t>
      </w:r>
    </w:p>
    <w:p>
      <w:pPr>
        <w:spacing w:after="120" w:line="259" w:lineRule="auto"/>
      </w:pPr>
      <w:r>
        <w:rPr>
          <w:b/>
        </w:rPr>
        <w:t>CTA option:</w:t>
      </w:r>
      <w:r>
        <w:t xml:space="preserve"> Download the report and start with one focused affiliate campaign.</w:t>
      </w:r>
    </w:p>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60"/>
      <w:outlineLvl w:val="0"/>
    </w:pPr>
    <w:rPr>
      <w:rFonts w:asciiTheme="majorHAnsi" w:eastAsiaTheme="majorEastAsia" w:hAnsiTheme="majorHAnsi" w:cstheme="majorBidi" w:ascii="Arial" w:hAnsi="Arial" w:eastAsia="Arial"/>
      <w:b/>
      <w:bCs/>
      <w:color w:val="365F91" w:themeColor="accent1" w:themeShade="BF"/>
      <w:sz w:val="4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eastAsia="Arial"/>
      <w:b/>
      <w:bCs/>
      <w:color w:val="4F81BD" w:themeColor="accent1"/>
      <w:sz w:val="30"/>
      <w:szCs w:val="26"/>
    </w:rPr>
  </w:style>
  <w:style w:type="paragraph" w:styleId="Heading3">
    <w:name w:val="heading 3"/>
    <w:basedOn w:val="Normal"/>
    <w:next w:val="Normal"/>
    <w:link w:val="Heading3Char"/>
    <w:uiPriority w:val="9"/>
    <w:unhideWhenUsed/>
    <w:qFormat/>
    <w:rsid w:val="00FC693F"/>
    <w:pPr>
      <w:keepNext/>
      <w:keepLines/>
      <w:spacing w:before="140" w:after="60"/>
      <w:outlineLvl w:val="2"/>
    </w:pPr>
    <w:rPr>
      <w:rFonts w:asciiTheme="majorHAnsi" w:eastAsiaTheme="majorEastAsia" w:hAnsiTheme="majorHAnsi" w:cstheme="majorBidi" w:ascii="Arial" w:hAnsi="Arial" w:eastAsia="Arial"/>
      <w:b/>
      <w:bCs/>
      <w:color w:val="4F81BD" w:themeColor="accent1"/>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Affiliate Promo Caption Swipe File</dc:title>
  <dc:subject/>
  <dc:creator>ChatGPT</dc:creator>
  <cp:keywords/>
  <dc:description>generated by python-docx</dc:description>
  <cp:lastModifiedBy/>
  <cp:revision>1</cp:revision>
  <dcterms:created xsi:type="dcterms:W3CDTF">2013-12-23T23:15:00Z</dcterms:created>
  <dcterms:modified xsi:type="dcterms:W3CDTF">2013-12-23T23:15:00Z</dcterms:modified>
  <cp:category/>
</cp:coreProperties>
</file>