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Short-Form Video Hook Pack</w:t>
      </w:r>
    </w:p>
    <w:p>
      <w:pPr>
        <w:jc w:val="center"/>
      </w:pPr>
      <w:r>
        <w:rPr>
          <w:b/>
          <w:i/>
        </w:rPr>
        <w:t>100 distinct hooks for promoting affiliate-ready reports, opt-ins, and pre-sell content.</w:t>
      </w:r>
    </w:p>
    <w:p>
      <w:pPr>
        <w:spacing w:after="120" w:line="259" w:lineRule="auto"/>
      </w:pPr>
      <w:r>
        <w:t>Use these hooks for TikTok, Reels, Shorts, stories, carousels, and captions. Each hook is written to start a real promo angle, not repeat the same ten ideas.</w:t>
      </w:r>
    </w:p>
    <w:p>
      <w:pPr>
        <w:pStyle w:val="Heading2"/>
      </w:pPr>
      <w:r>
        <w:t>Hooks 1-10</w:t>
      </w:r>
    </w:p>
    <w:p>
      <w:pPr>
        <w:pStyle w:val="ListNumber"/>
      </w:pPr>
      <w:r>
        <w:t>Stop posting affiliate links before people understand the problem.</w:t>
      </w:r>
    </w:p>
    <w:p>
      <w:pPr>
        <w:pStyle w:val="ListNumber"/>
      </w:pPr>
      <w:r>
        <w:t>The affiliate click is not the first step. This is.</w:t>
      </w:r>
    </w:p>
    <w:p>
      <w:pPr>
        <w:pStyle w:val="ListNumber"/>
      </w:pPr>
      <w:r>
        <w:t>One simple report can make your promotion feel less random.</w:t>
      </w:r>
    </w:p>
    <w:p>
      <w:pPr>
        <w:pStyle w:val="ListNumber"/>
      </w:pPr>
      <w:r>
        <w:t>If your affiliate posts get ignored, check this missing piece.</w:t>
      </w:r>
    </w:p>
    <w:p>
      <w:pPr>
        <w:pStyle w:val="ListNumber"/>
      </w:pPr>
      <w:r>
        <w:t>Most beginner affiliates promote too early, and it costs them trust.</w:t>
      </w:r>
    </w:p>
    <w:p>
      <w:pPr>
        <w:pStyle w:val="ListNumber"/>
      </w:pPr>
      <w:r>
        <w:t>Your content should warm people up before the offer appears.</w:t>
      </w:r>
    </w:p>
    <w:p>
      <w:pPr>
        <w:pStyle w:val="ListNumber"/>
      </w:pPr>
      <w:r>
        <w:t>Do not choose an affiliate product before choosing the problem.</w:t>
      </w:r>
    </w:p>
    <w:p>
      <w:pPr>
        <w:pStyle w:val="ListNumber"/>
      </w:pPr>
      <w:r>
        <w:t>A high commission means nothing if the offer does not fit.</w:t>
      </w:r>
    </w:p>
    <w:p>
      <w:pPr>
        <w:pStyle w:val="ListNumber"/>
      </w:pPr>
      <w:r>
        <w:t>This is how one report can feed a whole content campaign.</w:t>
      </w:r>
    </w:p>
    <w:p>
      <w:pPr>
        <w:pStyle w:val="ListNumber"/>
      </w:pPr>
      <w:r>
        <w:t>Cold clicks need context before they turn into buyers.</w:t>
      </w:r>
    </w:p>
    <w:p>
      <w:pPr>
        <w:pStyle w:val="Heading2"/>
      </w:pPr>
      <w:r>
        <w:t>Hooks 11-20</w:t>
      </w:r>
    </w:p>
    <w:p>
      <w:pPr>
        <w:pStyle w:val="ListNumber"/>
      </w:pPr>
      <w:r>
        <w:t>Your report topic should attract buyers, not casual browsers.</w:t>
      </w:r>
    </w:p>
    <w:p>
      <w:pPr>
        <w:pStyle w:val="ListNumber"/>
      </w:pPr>
      <w:r>
        <w:t>A simple pre-sell asset can clean up your affiliate campaign.</w:t>
      </w:r>
    </w:p>
    <w:p>
      <w:pPr>
        <w:pStyle w:val="ListNumber"/>
      </w:pPr>
      <w:r>
        <w:t>Stop sending every visitor straight to someone else's sales page.</w:t>
      </w:r>
    </w:p>
    <w:p>
      <w:pPr>
        <w:pStyle w:val="ListNumber"/>
      </w:pPr>
      <w:r>
        <w:t>Build your list before asking for the affiliate click.</w:t>
      </w:r>
    </w:p>
    <w:p>
      <w:pPr>
        <w:pStyle w:val="ListNumber"/>
      </w:pPr>
      <w:r>
        <w:t>Affiliate links need timing, not just visibility.</w:t>
      </w:r>
    </w:p>
    <w:p>
      <w:pPr>
        <w:pStyle w:val="ListNumber"/>
      </w:pPr>
      <w:r>
        <w:t>This link-placement mistake can make your content feel pushy.</w:t>
      </w:r>
    </w:p>
    <w:p>
      <w:pPr>
        <w:pStyle w:val="ListNumber"/>
      </w:pPr>
      <w:r>
        <w:t>Your next post should promote the report, not the product.</w:t>
      </w:r>
    </w:p>
    <w:p>
      <w:pPr>
        <w:pStyle w:val="ListNumber"/>
      </w:pPr>
      <w:r>
        <w:t>One focused promise beats ten scattered affiliate ideas.</w:t>
      </w:r>
    </w:p>
    <w:p>
      <w:pPr>
        <w:pStyle w:val="ListNumber"/>
      </w:pPr>
      <w:r>
        <w:t>If your content teaches but never sells, this is why.</w:t>
      </w:r>
    </w:p>
    <w:p>
      <w:pPr>
        <w:pStyle w:val="ListNumber"/>
      </w:pPr>
      <w:r>
        <w:t>The best affiliate recommendation should feel earned.</w:t>
      </w:r>
    </w:p>
    <w:p>
      <w:pPr>
        <w:pStyle w:val="Heading2"/>
      </w:pPr>
      <w:r>
        <w:t>Hooks 21-30</w:t>
      </w:r>
    </w:p>
    <w:p>
      <w:pPr>
        <w:pStyle w:val="ListNumber"/>
      </w:pPr>
      <w:r>
        <w:t>A report turns one problem into an organized campaign.</w:t>
      </w:r>
    </w:p>
    <w:p>
      <w:pPr>
        <w:pStyle w:val="ListNumber"/>
      </w:pPr>
      <w:r>
        <w:t>Broad niches make weak reports and vague promotions.</w:t>
      </w:r>
    </w:p>
    <w:p>
      <w:pPr>
        <w:pStyle w:val="ListNumber"/>
      </w:pPr>
      <w:r>
        <w:t>Buyer intent starts where casual curiosity ends.</w:t>
      </w:r>
    </w:p>
    <w:p>
      <w:pPr>
        <w:pStyle w:val="ListNumber"/>
      </w:pPr>
      <w:r>
        <w:t>Stop making content before building the campaign center.</w:t>
      </w:r>
    </w:p>
    <w:p>
      <w:pPr>
        <w:pStyle w:val="ListNumber"/>
      </w:pPr>
      <w:r>
        <w:t>This is the easiest affiliate campaign map for beginners.</w:t>
      </w:r>
    </w:p>
    <w:p>
      <w:pPr>
        <w:pStyle w:val="ListNumber"/>
      </w:pPr>
      <w:r>
        <w:t>The report does the warming up before the sales page appears.</w:t>
      </w:r>
    </w:p>
    <w:p>
      <w:pPr>
        <w:pStyle w:val="ListNumber"/>
      </w:pPr>
      <w:r>
        <w:t>Your reader needs a bridge between interest and the offer.</w:t>
      </w:r>
    </w:p>
    <w:p>
      <w:pPr>
        <w:pStyle w:val="ListNumber"/>
      </w:pPr>
      <w:r>
        <w:t>If people do not trust the advice, the link will not save it.</w:t>
      </w:r>
    </w:p>
    <w:p>
      <w:pPr>
        <w:pStyle w:val="ListNumber"/>
      </w:pPr>
      <w:r>
        <w:t>Do this before writing your next affiliate email.</w:t>
      </w:r>
    </w:p>
    <w:p>
      <w:pPr>
        <w:pStyle w:val="ListNumber"/>
      </w:pPr>
      <w:r>
        <w:t>This simple asset makes follow-up easier to write.</w:t>
      </w:r>
    </w:p>
    <w:p>
      <w:pPr>
        <w:pStyle w:val="Heading2"/>
      </w:pPr>
      <w:r>
        <w:t>Hooks 31-40</w:t>
      </w:r>
    </w:p>
    <w:p>
      <w:pPr>
        <w:pStyle w:val="ListNumber"/>
      </w:pPr>
      <w:r>
        <w:t>The opt-in page should sell the problem behind the report.</w:t>
      </w:r>
    </w:p>
    <w:p>
      <w:pPr>
        <w:pStyle w:val="ListNumber"/>
      </w:pPr>
      <w:r>
        <w:t>A good report can qualify readers before they click.</w:t>
      </w:r>
    </w:p>
    <w:p>
      <w:pPr>
        <w:pStyle w:val="ListNumber"/>
      </w:pPr>
      <w:r>
        <w:t>Do not hide the recommendation after earning the trust.</w:t>
      </w:r>
    </w:p>
    <w:p>
      <w:pPr>
        <w:pStyle w:val="ListNumber"/>
      </w:pPr>
      <w:r>
        <w:t>Every affiliate campaign needs one clear next step.</w:t>
      </w:r>
    </w:p>
    <w:p>
      <w:pPr>
        <w:pStyle w:val="ListNumber"/>
      </w:pPr>
      <w:r>
        <w:t>Your report should explain the buying decision before the pitch.</w:t>
      </w:r>
    </w:p>
    <w:p>
      <w:pPr>
        <w:pStyle w:val="ListNumber"/>
      </w:pPr>
      <w:r>
        <w:t>Stop chasing platforms and build the pre-sell path first.</w:t>
      </w:r>
    </w:p>
    <w:p>
      <w:pPr>
        <w:pStyle w:val="ListNumber"/>
      </w:pPr>
      <w:r>
        <w:t>One report can become posts, videos, emails, and captions.</w:t>
      </w:r>
    </w:p>
    <w:p>
      <w:pPr>
        <w:pStyle w:val="ListNumber"/>
      </w:pPr>
      <w:r>
        <w:t>Useful content works harder when it leads somewhere specific.</w:t>
      </w:r>
    </w:p>
    <w:p>
      <w:pPr>
        <w:pStyle w:val="ListNumber"/>
      </w:pPr>
      <w:r>
        <w:t>If your offer feels disconnected, revisit the report topic.</w:t>
      </w:r>
    </w:p>
    <w:p>
      <w:pPr>
        <w:pStyle w:val="ListNumber"/>
      </w:pPr>
      <w:r>
        <w:t>The reader should know why the product matters before clicking.</w:t>
      </w:r>
    </w:p>
    <w:p>
      <w:pPr>
        <w:pStyle w:val="Heading2"/>
      </w:pPr>
      <w:r>
        <w:t>Hooks 41-50</w:t>
      </w:r>
    </w:p>
    <w:p>
      <w:pPr>
        <w:pStyle w:val="ListNumber"/>
      </w:pPr>
      <w:r>
        <w:t>A better topic can fix half your promo problems.</w:t>
      </w:r>
    </w:p>
    <w:p>
      <w:pPr>
        <w:pStyle w:val="ListNumber"/>
      </w:pPr>
      <w:r>
        <w:t>Your content may be helpful, but is it preparing the sale?</w:t>
      </w:r>
    </w:p>
    <w:p>
      <w:pPr>
        <w:pStyle w:val="ListNumber"/>
      </w:pPr>
      <w:r>
        <w:t>This is why scattered affiliate tips rarely build momentum.</w:t>
      </w:r>
    </w:p>
    <w:p>
      <w:pPr>
        <w:pStyle w:val="ListNumber"/>
      </w:pPr>
      <w:r>
        <w:t>Start with one reader problem, not the whole niche.</w:t>
      </w:r>
    </w:p>
    <w:p>
      <w:pPr>
        <w:pStyle w:val="ListNumber"/>
      </w:pPr>
      <w:r>
        <w:t>Your campaign needs continuity from post to email to offer.</w:t>
      </w:r>
    </w:p>
    <w:p>
      <w:pPr>
        <w:pStyle w:val="ListNumber"/>
      </w:pPr>
      <w:r>
        <w:t>Pre-selling is not pressure. It is useful context.</w:t>
      </w:r>
    </w:p>
    <w:p>
      <w:pPr>
        <w:pStyle w:val="ListNumber"/>
      </w:pPr>
      <w:r>
        <w:t>If your affiliate link feels abrupt, add the report first.</w:t>
      </w:r>
    </w:p>
    <w:p>
      <w:pPr>
        <w:pStyle w:val="ListNumber"/>
      </w:pPr>
      <w:r>
        <w:t>Turn the problem into a report before choosing the CTA.</w:t>
      </w:r>
    </w:p>
    <w:p>
      <w:pPr>
        <w:pStyle w:val="ListNumber"/>
      </w:pPr>
      <w:r>
        <w:t>Your reader should understand the mistake before seeing the product.</w:t>
      </w:r>
    </w:p>
    <w:p>
      <w:pPr>
        <w:pStyle w:val="ListNumber"/>
      </w:pPr>
      <w:r>
        <w:t>Affiliate promotion gets easier when the asset has a job.</w:t>
      </w:r>
    </w:p>
    <w:p>
      <w:pPr>
        <w:pStyle w:val="Heading2"/>
      </w:pPr>
      <w:r>
        <w:t>Hooks 51-60</w:t>
      </w:r>
    </w:p>
    <w:p>
      <w:pPr>
        <w:pStyle w:val="ListNumber"/>
      </w:pPr>
      <w:r>
        <w:t>The report is not extra content. It is the trust builder.</w:t>
      </w:r>
    </w:p>
    <w:p>
      <w:pPr>
        <w:pStyle w:val="ListNumber"/>
      </w:pPr>
      <w:r>
        <w:t>One narrow report can beat a dozen vague posts.</w:t>
      </w:r>
    </w:p>
    <w:p>
      <w:pPr>
        <w:pStyle w:val="ListNumber"/>
      </w:pPr>
      <w:r>
        <w:t>Choose the offer after the reader's problem is clear.</w:t>
      </w:r>
    </w:p>
    <w:p>
      <w:pPr>
        <w:pStyle w:val="ListNumber"/>
      </w:pPr>
      <w:r>
        <w:t>This is how beginners can stop sounding like link droppers.</w:t>
      </w:r>
    </w:p>
    <w:p>
      <w:pPr>
        <w:pStyle w:val="ListNumber"/>
      </w:pPr>
      <w:r>
        <w:t>A report gives your affiliate campaign a reason to exist.</w:t>
      </w:r>
    </w:p>
    <w:p>
      <w:pPr>
        <w:pStyle w:val="ListNumber"/>
      </w:pPr>
      <w:r>
        <w:t>Do not sell the tool before explaining the problem.</w:t>
      </w:r>
    </w:p>
    <w:p>
      <w:pPr>
        <w:pStyle w:val="ListNumber"/>
      </w:pPr>
      <w:r>
        <w:t>The strongest CTA is the one that feels like the next step.</w:t>
      </w:r>
    </w:p>
    <w:p>
      <w:pPr>
        <w:pStyle w:val="ListNumber"/>
      </w:pPr>
      <w:r>
        <w:t>Your first affiliate asset should make the recommendation easier.</w:t>
      </w:r>
    </w:p>
    <w:p>
      <w:pPr>
        <w:pStyle w:val="ListNumber"/>
      </w:pPr>
      <w:r>
        <w:t>This content path helps beginners avoid random promotion.</w:t>
      </w:r>
    </w:p>
    <w:p>
      <w:pPr>
        <w:pStyle w:val="ListNumber"/>
      </w:pPr>
      <w:r>
        <w:t>If your audience is confused, your offer will feel early.</w:t>
      </w:r>
    </w:p>
    <w:p>
      <w:pPr>
        <w:pStyle w:val="Heading2"/>
      </w:pPr>
      <w:r>
        <w:t>Hooks 61-70</w:t>
      </w:r>
    </w:p>
    <w:p>
      <w:pPr>
        <w:pStyle w:val="ListNumber"/>
      </w:pPr>
      <w:r>
        <w:t>Give people the report before asking for the product click.</w:t>
      </w:r>
    </w:p>
    <w:p>
      <w:pPr>
        <w:pStyle w:val="ListNumber"/>
      </w:pPr>
      <w:r>
        <w:t>A simple checklist can strengthen your affiliate report fast.</w:t>
      </w:r>
    </w:p>
    <w:p>
      <w:pPr>
        <w:pStyle w:val="ListNumber"/>
      </w:pPr>
      <w:r>
        <w:t>The report should make the sales page easier to understand.</w:t>
      </w:r>
    </w:p>
    <w:p>
      <w:pPr>
        <w:pStyle w:val="ListNumber"/>
      </w:pPr>
      <w:r>
        <w:t>This is how one idea becomes a 30-day promo plan.</w:t>
      </w:r>
    </w:p>
    <w:p>
      <w:pPr>
        <w:pStyle w:val="ListNumber"/>
      </w:pPr>
      <w:r>
        <w:t>Stop treating every social post like a direct sales page.</w:t>
      </w:r>
    </w:p>
    <w:p>
      <w:pPr>
        <w:pStyle w:val="ListNumber"/>
      </w:pPr>
      <w:r>
        <w:t>Your short videos should sell the report's problem first.</w:t>
      </w:r>
    </w:p>
    <w:p>
      <w:pPr>
        <w:pStyle w:val="ListNumber"/>
      </w:pPr>
      <w:r>
        <w:t>A caption can warm readers up before the download link.</w:t>
      </w:r>
    </w:p>
    <w:p>
      <w:pPr>
        <w:pStyle w:val="ListNumber"/>
      </w:pPr>
      <w:r>
        <w:t>The best beginner campaign starts smaller than you think.</w:t>
      </w:r>
    </w:p>
    <w:p>
      <w:pPr>
        <w:pStyle w:val="ListNumber"/>
      </w:pPr>
      <w:r>
        <w:t>Do not let high commissions override product fit.</w:t>
      </w:r>
    </w:p>
    <w:p>
      <w:pPr>
        <w:pStyle w:val="ListNumber"/>
      </w:pPr>
      <w:r>
        <w:t>Your affiliate recommendation needs a reason, not just a button.</w:t>
      </w:r>
    </w:p>
    <w:p>
      <w:pPr>
        <w:pStyle w:val="Heading2"/>
      </w:pPr>
      <w:r>
        <w:t>Hooks 71-80</w:t>
      </w:r>
    </w:p>
    <w:p>
      <w:pPr>
        <w:pStyle w:val="ListNumber"/>
      </w:pPr>
      <w:r>
        <w:t>The report should answer doubts before the link appears.</w:t>
      </w:r>
    </w:p>
    <w:p>
      <w:pPr>
        <w:pStyle w:val="ListNumber"/>
      </w:pPr>
      <w:r>
        <w:t>If you cannot explain the problem, do not pitch the offer yet.</w:t>
      </w:r>
    </w:p>
    <w:p>
      <w:pPr>
        <w:pStyle w:val="ListNumber"/>
      </w:pPr>
      <w:r>
        <w:t>A strong report teaches the criteria before naming the solution.</w:t>
      </w:r>
    </w:p>
    <w:p>
      <w:pPr>
        <w:pStyle w:val="ListNumber"/>
      </w:pPr>
      <w:r>
        <w:t>This is how to make affiliate content feel more responsible.</w:t>
      </w:r>
    </w:p>
    <w:p>
      <w:pPr>
        <w:pStyle w:val="ListNumber"/>
      </w:pPr>
      <w:r>
        <w:t>Your lead magnet should prepare the recommendation, not distract from it.</w:t>
      </w:r>
    </w:p>
    <w:p>
      <w:pPr>
        <w:pStyle w:val="ListNumber"/>
      </w:pPr>
      <w:r>
        <w:t>Promote the download before promoting the product.</w:t>
      </w:r>
    </w:p>
    <w:p>
      <w:pPr>
        <w:pStyle w:val="ListNumber"/>
      </w:pPr>
      <w:r>
        <w:t>A report-centered campaign is easier to track and improve.</w:t>
      </w:r>
    </w:p>
    <w:p>
      <w:pPr>
        <w:pStyle w:val="ListNumber"/>
      </w:pPr>
      <w:r>
        <w:t>Every click should move through a clearer decision path.</w:t>
      </w:r>
    </w:p>
    <w:p>
      <w:pPr>
        <w:pStyle w:val="ListNumber"/>
      </w:pPr>
      <w:r>
        <w:t>The reader's next step should never feel confusing.</w:t>
      </w:r>
    </w:p>
    <w:p>
      <w:pPr>
        <w:pStyle w:val="ListNumber"/>
      </w:pPr>
      <w:r>
        <w:t>Do not create more content around a weak report topic.</w:t>
      </w:r>
    </w:p>
    <w:p>
      <w:pPr>
        <w:pStyle w:val="Heading2"/>
      </w:pPr>
      <w:r>
        <w:t>Hooks 81-90</w:t>
      </w:r>
    </w:p>
    <w:p>
      <w:pPr>
        <w:pStyle w:val="ListNumber"/>
      </w:pPr>
      <w:r>
        <w:t>The simplest campaign is one problem, one report, one offer.</w:t>
      </w:r>
    </w:p>
    <w:p>
      <w:pPr>
        <w:pStyle w:val="ListNumber"/>
      </w:pPr>
      <w:r>
        <w:t>Your first win may come from better structure, not more posts.</w:t>
      </w:r>
    </w:p>
    <w:p>
      <w:pPr>
        <w:pStyle w:val="ListNumber"/>
      </w:pPr>
      <w:r>
        <w:t>Affiliate content needs a destination people actually want.</w:t>
      </w:r>
    </w:p>
    <w:p>
      <w:pPr>
        <w:pStyle w:val="ListNumber"/>
      </w:pPr>
      <w:r>
        <w:t>This pre-sell method keeps your promotion from feeling forced.</w:t>
      </w:r>
    </w:p>
    <w:p>
      <w:pPr>
        <w:pStyle w:val="ListNumber"/>
      </w:pPr>
      <w:r>
        <w:t>A useful report can make your recommendation feel less risky.</w:t>
      </w:r>
    </w:p>
    <w:p>
      <w:pPr>
        <w:pStyle w:val="ListNumber"/>
      </w:pPr>
      <w:r>
        <w:t>Stop writing generic content for buyers with specific problems.</w:t>
      </w:r>
    </w:p>
    <w:p>
      <w:pPr>
        <w:pStyle w:val="ListNumber"/>
      </w:pPr>
      <w:r>
        <w:t>The report creates the context your sales page cannot provide alone.</w:t>
      </w:r>
    </w:p>
    <w:p>
      <w:pPr>
        <w:pStyle w:val="ListNumber"/>
      </w:pPr>
      <w:r>
        <w:t>Your opt-in page should promise relief from one clear obstacle.</w:t>
      </w:r>
    </w:p>
    <w:p>
      <w:pPr>
        <w:pStyle w:val="ListNumber"/>
      </w:pPr>
      <w:r>
        <w:t>If your promo feels padded, narrow the campaign angle.</w:t>
      </w:r>
    </w:p>
    <w:p>
      <w:pPr>
        <w:pStyle w:val="ListNumber"/>
      </w:pPr>
      <w:r>
        <w:t>A report lets beginners promote with more confidence and less pressure.</w:t>
      </w:r>
    </w:p>
    <w:p>
      <w:pPr>
        <w:pStyle w:val="Heading2"/>
      </w:pPr>
      <w:r>
        <w:t>Hooks 91-100</w:t>
      </w:r>
    </w:p>
    <w:p>
      <w:pPr>
        <w:pStyle w:val="ListNumber"/>
      </w:pPr>
      <w:r>
        <w:t>The offer should complete the path your report already started.</w:t>
      </w:r>
    </w:p>
    <w:p>
      <w:pPr>
        <w:pStyle w:val="ListNumber"/>
      </w:pPr>
      <w:r>
        <w:t>A pre-sell report can turn passive readers into warmer prospects.</w:t>
      </w:r>
    </w:p>
    <w:p>
      <w:pPr>
        <w:pStyle w:val="ListNumber"/>
      </w:pPr>
      <w:r>
        <w:t>If your affiliate content feels awkward, your sequence may be backwards.</w:t>
      </w:r>
    </w:p>
    <w:p>
      <w:pPr>
        <w:pStyle w:val="ListNumber"/>
      </w:pPr>
      <w:r>
        <w:t>Teach the decision, then invite the click.</w:t>
      </w:r>
    </w:p>
    <w:p>
      <w:pPr>
        <w:pStyle w:val="ListNumber"/>
      </w:pPr>
      <w:r>
        <w:t>One campaign asset can reduce daily content confusion.</w:t>
      </w:r>
    </w:p>
    <w:p>
      <w:pPr>
        <w:pStyle w:val="ListNumber"/>
      </w:pPr>
      <w:r>
        <w:t>The right report angle makes every promo piece easier.</w:t>
      </w:r>
    </w:p>
    <w:p>
      <w:pPr>
        <w:pStyle w:val="ListNumber"/>
      </w:pPr>
      <w:r>
        <w:t>A cold audience needs education before evaluation.</w:t>
      </w:r>
    </w:p>
    <w:p>
      <w:pPr>
        <w:pStyle w:val="ListNumber"/>
      </w:pPr>
      <w:r>
        <w:t>Your affiliate system should build trust before testing the offer.</w:t>
      </w:r>
    </w:p>
    <w:p>
      <w:pPr>
        <w:pStyle w:val="ListNumber"/>
      </w:pPr>
      <w:r>
        <w:t>This is the beginner-friendly alternative to random link posting.</w:t>
      </w:r>
    </w:p>
    <w:p>
      <w:pPr>
        <w:pStyle w:val="ListNumber"/>
      </w:pPr>
      <w:r>
        <w:t>Create the asset that makes your next recommendation believable.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6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Short-Form Video Hook Pack</dc:title>
  <dc:subject/>
  <dc:creator>ChatGPT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