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10 Blog Article Outlines</w:t>
      </w:r>
    </w:p>
    <w:p>
      <w:pPr>
        <w:jc w:val="center"/>
      </w:pPr>
      <w:r>
        <w:rPr>
          <w:b/>
          <w:i/>
        </w:rPr>
        <w:t>Detailed article outlines for promoting the report and educating beginner affiliates.</w:t>
      </w:r>
    </w:p>
    <w:p>
      <w:pPr>
        <w:spacing w:after="120" w:line="259" w:lineRule="auto"/>
      </w:pPr>
      <w:r>
        <w:t>These outlines help you create blog content that drives readers toward the report. Each article should teach one practical angle, then invite readers to download the full report.</w:t>
      </w:r>
    </w:p>
    <w:p>
      <w:pPr>
        <w:pStyle w:val="Heading2"/>
      </w:pPr>
      <w:r>
        <w:t>Article Outline 1: How To Create A Simple Affiliate Report That Pre-Sells Before The Click</w:t>
      </w:r>
    </w:p>
    <w:p>
      <w:pPr>
        <w:spacing w:after="120" w:line="259" w:lineRule="auto"/>
      </w:pPr>
      <w:r>
        <w:rPr>
          <w:b/>
        </w:rPr>
        <w:t xml:space="preserve">Best reader: </w:t>
      </w:r>
      <w:r>
        <w:t>Beginners who post links without warming readers up.</w:t>
      </w:r>
    </w:p>
    <w:p>
      <w:pPr>
        <w:spacing w:after="120" w:line="259" w:lineRule="auto"/>
      </w:pPr>
      <w:r>
        <w:t>Opening angle: Start with the frustration the reader already recognizes, then show why a simple report gives their affiliate promotion a stronger foundation.</w:t>
      </w:r>
    </w:p>
    <w:p>
      <w:pPr>
        <w:pStyle w:val="ListBullet"/>
        <w:spacing w:after="60"/>
      </w:pPr>
      <w:r>
        <w:rPr>
          <w:b/>
        </w:rPr>
        <w:t xml:space="preserve">Why cold affiliate clicks struggle without context: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a report builds trust before the recommendation: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What the report should explain before mentioning the product: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Where the affiliate link fits naturally: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to invite readers onto your email list first: </w:t>
      </w:r>
      <w:r>
        <w:t>Explain this point with one clear example, one beginner mistake, and one practical action step.</w:t>
      </w:r>
    </w:p>
    <w:p>
      <w:pPr>
        <w:spacing w:after="120" w:line="259" w:lineRule="auto"/>
      </w:pPr>
      <w:r>
        <w:rPr>
          <w:b/>
        </w:rPr>
        <w:t xml:space="preserve">Closing CTA: </w:t>
      </w:r>
      <w:r>
        <w:t>Invite readers to download the report and build their first pre-sell asset.</w:t>
      </w:r>
    </w:p>
    <w:p>
      <w:pPr>
        <w:spacing w:after="120" w:line="259" w:lineRule="auto"/>
      </w:pPr>
      <w:r>
        <w:t>Content note: Keep the article helpful, practical, and specific. The article should sell the report download, not hard-pitch the affiliate offer too early.</w:t>
      </w:r>
    </w:p>
    <w:p>
      <w:pPr>
        <w:pStyle w:val="Heading2"/>
      </w:pPr>
      <w:r>
        <w:t>Article Outline 2: 7 Reasons Beginner Affiliates Should Build A Report Before Promoting Offers</w:t>
      </w:r>
    </w:p>
    <w:p>
      <w:pPr>
        <w:spacing w:after="120" w:line="259" w:lineRule="auto"/>
      </w:pPr>
      <w:r>
        <w:rPr>
          <w:b/>
        </w:rPr>
        <w:t xml:space="preserve">Best reader: </w:t>
      </w:r>
      <w:r>
        <w:t>New affiliates who feel ignored after posting links.</w:t>
      </w:r>
    </w:p>
    <w:p>
      <w:pPr>
        <w:spacing w:after="120" w:line="259" w:lineRule="auto"/>
      </w:pPr>
      <w:r>
        <w:t>Opening angle: Start with the frustration the reader already recognizes, then show why a simple report gives their affiliate promotion a stronger foundation.</w:t>
      </w:r>
    </w:p>
    <w:p>
      <w:pPr>
        <w:pStyle w:val="ListBullet"/>
        <w:spacing w:after="60"/>
      </w:pPr>
      <w:r>
        <w:rPr>
          <w:b/>
        </w:rPr>
        <w:t xml:space="preserve">A report gives the promotion one clear destination: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It turns scattered content into a campaign: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It helps capture leads before the product pitch: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It gives room to explain product fit: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It makes follow-up emails easier to write: </w:t>
      </w:r>
      <w:r>
        <w:t>Explain this point with one clear example, one beginner mistake, and one practical action step.</w:t>
      </w:r>
    </w:p>
    <w:p>
      <w:pPr>
        <w:spacing w:after="120" w:line="259" w:lineRule="auto"/>
      </w:pPr>
      <w:r>
        <w:rPr>
          <w:b/>
        </w:rPr>
        <w:t xml:space="preserve">Closing CTA: </w:t>
      </w:r>
      <w:r>
        <w:t>Position the report as the simple starting point for organized promotion.</w:t>
      </w:r>
    </w:p>
    <w:p>
      <w:pPr>
        <w:spacing w:after="120" w:line="259" w:lineRule="auto"/>
      </w:pPr>
      <w:r>
        <w:t>Content note: Keep the article helpful, practical, and specific. The article should sell the report download, not hard-pitch the affiliate offer too early.</w:t>
      </w:r>
    </w:p>
    <w:p>
      <w:pPr>
        <w:pStyle w:val="Heading2"/>
      </w:pPr>
      <w:r>
        <w:t>Article Outline 3: How To Pick An Affiliate Report Topic With Buyer Intent</w:t>
      </w:r>
    </w:p>
    <w:p>
      <w:pPr>
        <w:spacing w:after="120" w:line="259" w:lineRule="auto"/>
      </w:pPr>
      <w:r>
        <w:rPr>
          <w:b/>
        </w:rPr>
        <w:t xml:space="preserve">Best reader: </w:t>
      </w:r>
      <w:r>
        <w:t>People choosing random report ideas.</w:t>
      </w:r>
    </w:p>
    <w:p>
      <w:pPr>
        <w:spacing w:after="120" w:line="259" w:lineRule="auto"/>
      </w:pPr>
      <w:r>
        <w:t>Opening angle: Start with the frustration the reader already recognizes, then show why a simple report gives their affiliate promotion a stronger foundation.</w:t>
      </w:r>
    </w:p>
    <w:p>
      <w:pPr>
        <w:pStyle w:val="ListBullet"/>
        <w:spacing w:after="60"/>
      </w:pPr>
      <w:r>
        <w:rPr>
          <w:b/>
        </w:rPr>
        <w:t xml:space="preserve">Separate curiosity topics from buying problems: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Find repeated questions in reviews and communities: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Narrow broad niches into urgent beginner problems: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Check whether a product category already solves the issue: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Turn the problem into a clear report promise: </w:t>
      </w:r>
      <w:r>
        <w:t>Explain this point with one clear example, one beginner mistake, and one practical action step.</w:t>
      </w:r>
    </w:p>
    <w:p>
      <w:pPr>
        <w:spacing w:after="120" w:line="259" w:lineRule="auto"/>
      </w:pPr>
      <w:r>
        <w:rPr>
          <w:b/>
        </w:rPr>
        <w:t xml:space="preserve">Closing CTA: </w:t>
      </w:r>
      <w:r>
        <w:t>Invite readers to use the report method before choosing another topic.</w:t>
      </w:r>
    </w:p>
    <w:p>
      <w:pPr>
        <w:spacing w:after="120" w:line="259" w:lineRule="auto"/>
      </w:pPr>
      <w:r>
        <w:t>Content note: Keep the article helpful, practical, and specific. The article should sell the report download, not hard-pitch the affiliate offer too early.</w:t>
      </w:r>
    </w:p>
    <w:p>
      <w:pPr>
        <w:pStyle w:val="Heading2"/>
      </w:pPr>
      <w:r>
        <w:t>Article Outline 4: How To Match An Affiliate Product To Your Report Topic</w:t>
      </w:r>
    </w:p>
    <w:p>
      <w:pPr>
        <w:spacing w:after="120" w:line="259" w:lineRule="auto"/>
      </w:pPr>
      <w:r>
        <w:rPr>
          <w:b/>
        </w:rPr>
        <w:t xml:space="preserve">Best reader: </w:t>
      </w:r>
      <w:r>
        <w:t>Beginners chasing commissions instead of fit.</w:t>
      </w:r>
    </w:p>
    <w:p>
      <w:pPr>
        <w:spacing w:after="120" w:line="259" w:lineRule="auto"/>
      </w:pPr>
      <w:r>
        <w:t>Opening angle: Start with the frustration the reader already recognizes, then show why a simple report gives their affiliate promotion a stronger foundation.</w:t>
      </w:r>
    </w:p>
    <w:p>
      <w:pPr>
        <w:pStyle w:val="ListBullet"/>
        <w:spacing w:after="60"/>
      </w:pPr>
      <w:r>
        <w:rPr>
          <w:b/>
        </w:rPr>
        <w:t xml:space="preserve">Start with the reader's problem: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Check beginner skill level and budget: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Review the sales page for alignment: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Avoid products that create a trust mismatch: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Use your report to explain why the offer fits: </w:t>
      </w:r>
      <w:r>
        <w:t>Explain this point with one clear example, one beginner mistake, and one practical action step.</w:t>
      </w:r>
    </w:p>
    <w:p>
      <w:pPr>
        <w:spacing w:after="120" w:line="259" w:lineRule="auto"/>
      </w:pPr>
      <w:r>
        <w:rPr>
          <w:b/>
        </w:rPr>
        <w:t xml:space="preserve">Closing CTA: </w:t>
      </w:r>
      <w:r>
        <w:t>Send readers to the report for a simple product-match process.</w:t>
      </w:r>
    </w:p>
    <w:p>
      <w:pPr>
        <w:spacing w:after="120" w:line="259" w:lineRule="auto"/>
      </w:pPr>
      <w:r>
        <w:t>Content note: Keep the article helpful, practical, and specific. The article should sell the report download, not hard-pitch the affiliate offer too early.</w:t>
      </w:r>
    </w:p>
    <w:p>
      <w:pPr>
        <w:pStyle w:val="Heading2"/>
      </w:pPr>
      <w:r>
        <w:t>Article Outline 5: Where To Put Affiliate Links Inside A Helpful Report</w:t>
      </w:r>
    </w:p>
    <w:p>
      <w:pPr>
        <w:spacing w:after="120" w:line="259" w:lineRule="auto"/>
      </w:pPr>
      <w:r>
        <w:rPr>
          <w:b/>
        </w:rPr>
        <w:t xml:space="preserve">Best reader: </w:t>
      </w:r>
      <w:r>
        <w:t>Affiliates unsure about link placement.</w:t>
      </w:r>
    </w:p>
    <w:p>
      <w:pPr>
        <w:spacing w:after="120" w:line="259" w:lineRule="auto"/>
      </w:pPr>
      <w:r>
        <w:t>Opening angle: Start with the frustration the reader already recognizes, then show why a simple report gives their affiliate promotion a stronger foundation.</w:t>
      </w:r>
    </w:p>
    <w:p>
      <w:pPr>
        <w:pStyle w:val="ListBullet"/>
        <w:spacing w:after="60"/>
      </w:pPr>
      <w:r>
        <w:rPr>
          <w:b/>
        </w:rPr>
        <w:t xml:space="preserve">Why early links can feel pushy: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contextual mentions work inside teaching sections: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When to add a dedicated recommendation section: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to disclose clearly without killing flow: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to repeat the call to action without sounding desperate: </w:t>
      </w:r>
      <w:r>
        <w:t>Explain this point with one clear example, one beginner mistake, and one practical action step.</w:t>
      </w:r>
    </w:p>
    <w:p>
      <w:pPr>
        <w:spacing w:after="120" w:line="259" w:lineRule="auto"/>
      </w:pPr>
      <w:r>
        <w:rPr>
          <w:b/>
        </w:rPr>
        <w:t xml:space="preserve">Closing CTA: </w:t>
      </w:r>
      <w:r>
        <w:t>Promote the report as the guide to cleaner link placement.</w:t>
      </w:r>
    </w:p>
    <w:p>
      <w:pPr>
        <w:spacing w:after="120" w:line="259" w:lineRule="auto"/>
      </w:pPr>
      <w:r>
        <w:t>Content note: Keep the article helpful, practical, and specific. The article should sell the report download, not hard-pitch the affiliate offer too early.</w:t>
      </w:r>
    </w:p>
    <w:p>
      <w:pPr>
        <w:pStyle w:val="Heading2"/>
      </w:pPr>
      <w:r>
        <w:t>Article Outline 6: How To Turn One Affiliate Report Into A Week Of Content</w:t>
      </w:r>
    </w:p>
    <w:p>
      <w:pPr>
        <w:spacing w:after="120" w:line="259" w:lineRule="auto"/>
      </w:pPr>
      <w:r>
        <w:rPr>
          <w:b/>
        </w:rPr>
        <w:t xml:space="preserve">Best reader: </w:t>
      </w:r>
      <w:r>
        <w:t>Creators needing posts, emails, and short videos.</w:t>
      </w:r>
    </w:p>
    <w:p>
      <w:pPr>
        <w:spacing w:after="120" w:line="259" w:lineRule="auto"/>
      </w:pPr>
      <w:r>
        <w:t>Opening angle: Start with the frustration the reader already recognizes, then show why a simple report gives their affiliate promotion a stronger foundation.</w:t>
      </w:r>
    </w:p>
    <w:p>
      <w:pPr>
        <w:pStyle w:val="ListBullet"/>
        <w:spacing w:after="60"/>
      </w:pPr>
      <w:r>
        <w:rPr>
          <w:b/>
        </w:rPr>
        <w:t xml:space="preserve">Pull one content angle from each report section: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Turn the problem into social posts: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Turn mistakes into short-form video scripts: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Turn objections into email follow-up: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Send every piece back to the opt-in page: </w:t>
      </w:r>
      <w:r>
        <w:t>Explain this point with one clear example, one beginner mistake, and one practical action step.</w:t>
      </w:r>
    </w:p>
    <w:p>
      <w:pPr>
        <w:spacing w:after="120" w:line="259" w:lineRule="auto"/>
      </w:pPr>
      <w:r>
        <w:rPr>
          <w:b/>
        </w:rPr>
        <w:t xml:space="preserve">Closing CTA: </w:t>
      </w:r>
      <w:r>
        <w:t>Invite readers to download the report and map their content week.</w:t>
      </w:r>
    </w:p>
    <w:p>
      <w:pPr>
        <w:spacing w:after="120" w:line="259" w:lineRule="auto"/>
      </w:pPr>
      <w:r>
        <w:t>Content note: Keep the article helpful, practical, and specific. The article should sell the report download, not hard-pitch the affiliate offer too early.</w:t>
      </w:r>
    </w:p>
    <w:p>
      <w:pPr>
        <w:pStyle w:val="Heading2"/>
      </w:pPr>
      <w:r>
        <w:t>Article Outline 7: Why Your Affiliate Content Teaches But Does Not Sell</w:t>
      </w:r>
    </w:p>
    <w:p>
      <w:pPr>
        <w:spacing w:after="120" w:line="259" w:lineRule="auto"/>
      </w:pPr>
      <w:r>
        <w:rPr>
          <w:b/>
        </w:rPr>
        <w:t xml:space="preserve">Best reader: </w:t>
      </w:r>
      <w:r>
        <w:t>Beginners creating helpful content with no buying path.</w:t>
      </w:r>
    </w:p>
    <w:p>
      <w:pPr>
        <w:spacing w:after="120" w:line="259" w:lineRule="auto"/>
      </w:pPr>
      <w:r>
        <w:t>Opening angle: Start with the frustration the reader already recognizes, then show why a simple report gives their affiliate promotion a stronger foundation.</w:t>
      </w:r>
    </w:p>
    <w:p>
      <w:pPr>
        <w:pStyle w:val="ListBullet"/>
        <w:spacing w:after="60"/>
      </w:pPr>
      <w:r>
        <w:rPr>
          <w:b/>
        </w:rPr>
        <w:t xml:space="preserve">The difference between education and pre-selling: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Why every section needs a next step: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to introduce buying criteria naturally: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to make the recommendation feel earned: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to measure whether readers understand the offer: </w:t>
      </w:r>
      <w:r>
        <w:t>Explain this point with one clear example, one beginner mistake, and one practical action step.</w:t>
      </w:r>
    </w:p>
    <w:p>
      <w:pPr>
        <w:spacing w:after="120" w:line="259" w:lineRule="auto"/>
      </w:pPr>
      <w:r>
        <w:rPr>
          <w:b/>
        </w:rPr>
        <w:t xml:space="preserve">Closing CTA: </w:t>
      </w:r>
      <w:r>
        <w:t>Offer the report as a practical bridge between teaching and recommending.</w:t>
      </w:r>
    </w:p>
    <w:p>
      <w:pPr>
        <w:spacing w:after="120" w:line="259" w:lineRule="auto"/>
      </w:pPr>
      <w:r>
        <w:t>Content note: Keep the article helpful, practical, and specific. The article should sell the report download, not hard-pitch the affiliate offer too early.</w:t>
      </w:r>
    </w:p>
    <w:p>
      <w:pPr>
        <w:pStyle w:val="Heading2"/>
      </w:pPr>
      <w:r>
        <w:t>Article Outline 8: How To Build An Email List With An Affiliate Report</w:t>
      </w:r>
    </w:p>
    <w:p>
      <w:pPr>
        <w:spacing w:after="120" w:line="259" w:lineRule="auto"/>
      </w:pPr>
      <w:r>
        <w:rPr>
          <w:b/>
        </w:rPr>
        <w:t xml:space="preserve">Best reader: </w:t>
      </w:r>
      <w:r>
        <w:t>Affiliates sending all clicks directly to offers.</w:t>
      </w:r>
    </w:p>
    <w:p>
      <w:pPr>
        <w:spacing w:after="120" w:line="259" w:lineRule="auto"/>
      </w:pPr>
      <w:r>
        <w:t>Opening angle: Start with the frustration the reader already recognizes, then show why a simple report gives their affiliate promotion a stronger foundation.</w:t>
      </w:r>
    </w:p>
    <w:p>
      <w:pPr>
        <w:pStyle w:val="ListBullet"/>
        <w:spacing w:after="60"/>
      </w:pPr>
      <w:r>
        <w:rPr>
          <w:b/>
        </w:rPr>
        <w:t xml:space="preserve">Why one-click promotion wastes attention: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the report becomes the lead magnet: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What the opt-in page should promise: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follow-up emails continue the teaching: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How the offer appears after trust-building content: </w:t>
      </w:r>
      <w:r>
        <w:t>Explain this point with one clear example, one beginner mistake, and one practical action step.</w:t>
      </w:r>
    </w:p>
    <w:p>
      <w:pPr>
        <w:spacing w:after="120" w:line="259" w:lineRule="auto"/>
      </w:pPr>
      <w:r>
        <w:rPr>
          <w:b/>
        </w:rPr>
        <w:t xml:space="preserve">Closing CTA: </w:t>
      </w:r>
      <w:r>
        <w:t>Invite readers to download the report and build the list-first path.</w:t>
      </w:r>
    </w:p>
    <w:p>
      <w:pPr>
        <w:spacing w:after="120" w:line="259" w:lineRule="auto"/>
      </w:pPr>
      <w:r>
        <w:t>Content note: Keep the article helpful, practical, and specific. The article should sell the report download, not hard-pitch the affiliate offer too early.</w:t>
      </w:r>
    </w:p>
    <w:p>
      <w:pPr>
        <w:pStyle w:val="Heading2"/>
      </w:pPr>
      <w:r>
        <w:t>Article Outline 9: How To Make Affiliate Recommendations Feel Helpful Instead Of Pushy</w:t>
      </w:r>
    </w:p>
    <w:p>
      <w:pPr>
        <w:spacing w:after="120" w:line="259" w:lineRule="auto"/>
      </w:pPr>
      <w:r>
        <w:rPr>
          <w:b/>
        </w:rPr>
        <w:t xml:space="preserve">Best reader: </w:t>
      </w:r>
      <w:r>
        <w:t>People nervous about selling affiliate offers.</w:t>
      </w:r>
    </w:p>
    <w:p>
      <w:pPr>
        <w:spacing w:after="120" w:line="259" w:lineRule="auto"/>
      </w:pPr>
      <w:r>
        <w:t>Opening angle: Start with the frustration the reader already recognizes, then show why a simple report gives their affiliate promotion a stronger foundation.</w:t>
      </w:r>
    </w:p>
    <w:p>
      <w:pPr>
        <w:pStyle w:val="ListBullet"/>
        <w:spacing w:after="60"/>
      </w:pPr>
      <w:r>
        <w:rPr>
          <w:b/>
        </w:rPr>
        <w:t xml:space="preserve">Explain the cost of staying stuck: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Show what a good solution should include: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Use clear criteria before recommending: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Mention limits honestly when needed: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Make the call to action specific and useful: </w:t>
      </w:r>
      <w:r>
        <w:t>Explain this point with one clear example, one beginner mistake, and one practical action step.</w:t>
      </w:r>
    </w:p>
    <w:p>
      <w:pPr>
        <w:spacing w:after="120" w:line="259" w:lineRule="auto"/>
      </w:pPr>
      <w:r>
        <w:rPr>
          <w:b/>
        </w:rPr>
        <w:t xml:space="preserve">Closing CTA: </w:t>
      </w:r>
      <w:r>
        <w:t>Send readers to the report for the full pre-sell structure.</w:t>
      </w:r>
    </w:p>
    <w:p>
      <w:pPr>
        <w:spacing w:after="120" w:line="259" w:lineRule="auto"/>
      </w:pPr>
      <w:r>
        <w:t>Content note: Keep the article helpful, practical, and specific. The article should sell the report download, not hard-pitch the affiliate offer too early.</w:t>
      </w:r>
    </w:p>
    <w:p>
      <w:pPr>
        <w:pStyle w:val="Heading2"/>
      </w:pPr>
      <w:r>
        <w:t>Article Outline 10: The Simple Affiliate Campaign Map For Beginners</w:t>
      </w:r>
    </w:p>
    <w:p>
      <w:pPr>
        <w:spacing w:after="120" w:line="259" w:lineRule="auto"/>
      </w:pPr>
      <w:r>
        <w:rPr>
          <w:b/>
        </w:rPr>
        <w:t xml:space="preserve">Best reader: </w:t>
      </w:r>
      <w:r>
        <w:t>Beginners overwhelmed by platforms and tactics.</w:t>
      </w:r>
    </w:p>
    <w:p>
      <w:pPr>
        <w:spacing w:after="120" w:line="259" w:lineRule="auto"/>
      </w:pPr>
      <w:r>
        <w:t>Opening angle: Start with the frustration the reader already recognizes, then show why a simple report gives their affiliate promotion a stronger foundation.</w:t>
      </w:r>
    </w:p>
    <w:p>
      <w:pPr>
        <w:pStyle w:val="ListBullet"/>
        <w:spacing w:after="60"/>
      </w:pPr>
      <w:r>
        <w:rPr>
          <w:b/>
        </w:rPr>
        <w:t xml:space="preserve">Choose one problem: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Create one report: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Build one opt-in page: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Write one follow-up sequence: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Recommend one matching product: </w:t>
      </w:r>
      <w:r>
        <w:t>Explain this point with one clear example, one beginner mistake, and one practical action step.</w:t>
      </w:r>
    </w:p>
    <w:p>
      <w:pPr>
        <w:pStyle w:val="ListBullet"/>
        <w:spacing w:after="60"/>
      </w:pPr>
      <w:r>
        <w:rPr>
          <w:b/>
        </w:rPr>
        <w:t xml:space="preserve">Track replies, clicks, and opt-ins: </w:t>
      </w:r>
      <w:r>
        <w:t>Explain this point with one clear example, one beginner mistake, and one practical action step.</w:t>
      </w:r>
    </w:p>
    <w:p>
      <w:pPr>
        <w:spacing w:after="120" w:line="259" w:lineRule="auto"/>
      </w:pPr>
      <w:r>
        <w:rPr>
          <w:b/>
        </w:rPr>
        <w:t xml:space="preserve">Closing CTA: </w:t>
      </w:r>
      <w:r>
        <w:t>Close with a report download call to action and a simple first step.</w:t>
      </w:r>
    </w:p>
    <w:p>
      <w:pPr>
        <w:spacing w:after="120" w:line="259" w:lineRule="auto"/>
      </w:pPr>
      <w:r>
        <w:t>Content note: Keep the article helpful, practical, and specific. The article should sell the report download, not hard-pitch the affiliate offer too early.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6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Blog Article Outlines</dc:title>
  <dc:subject/>
  <dc:creator>ChatGPT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