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6"/>
        </w:rPr>
        <w:t>Prompt Pack For Creating Bonuses</w:t>
      </w:r>
    </w:p>
    <w:p>
      <w:pPr>
        <w:jc w:val="center"/>
      </w:pPr>
      <w:r>
        <w:rPr>
          <w:i/>
          <w:sz w:val="24"/>
        </w:rPr>
        <w:t>Create useful affiliate bonus stacks that give buyers a stronger reason to buy through your link.</w:t>
      </w:r>
    </w:p>
    <w:p>
      <w:pPr>
        <w:jc w:val="center"/>
      </w:pPr>
      <w:r>
        <w:rPr>
          <w:b/>
          <w:sz w:val="22"/>
        </w:rPr>
        <w:t>OTO 1 - Affiliate Bonus Stack Builder</w:t>
      </w:r>
    </w:p>
    <w:p>
      <w:r>
        <w:t>Research basis: Built around affiliate marketing fundamentals, clear affiliate disclosure, buyer motivation, bonus value stacking, ethical offer positioning, and practical delivery workflows.</w:t>
      </w:r>
    </w:p>
    <w:p/>
    <w:p>
      <w:bookmarkStart w:id="1" w:name="sec_1"/>
      <w:pPr>
        <w:pStyle w:val="Heading1"/>
      </w:pPr>
      <w:r>
        <w:t>25 Bonus-Creation Prompts</w:t>
      </w:r>
      <w:bookmarkEnd w:id="1"/>
    </w:p>
    <w:p>
      <w:r>
        <w:t xml:space="preserve">Use these prompts to create bonuses that support a specific affiliate product. </w:t>
      </w:r>
      <w:r>
        <w:rPr>
          <w:b/>
        </w:rPr>
        <w:t>Replace every bracketed item with your own product, audience, and buyer problem.</w:t>
      </w:r>
      <w:r>
        <w:t xml:space="preserve"> The prompts focus on bonus creation, delivery, claims, stacking, and buyer support.</w:t>
      </w:r>
    </w:p>
    <w:p>
      <w:pPr>
        <w:pStyle w:val="ListNumber"/>
      </w:pPr>
      <w:r>
        <w:t>Create five bonus stack ideas for an affiliate product that helps [audience] solve [problem]. Make each bonus support setup, clarity, speed, confidence, or implementation without duplicating the product.</w:t>
      </w:r>
    </w:p>
    <w:p>
      <w:pPr>
        <w:pStyle w:val="ListNumber"/>
      </w:pPr>
      <w:r>
        <w:t>Analyze this affiliate product promise: [paste promise]. List ten buyer hesitations that could stop someone from buying, then match each hesitation with a useful bonus idea.</w:t>
      </w:r>
    </w:p>
    <w:p>
      <w:pPr>
        <w:pStyle w:val="ListNumber"/>
      </w:pPr>
      <w:r>
        <w:t>Write a bonus promise for [bonus name] that explains the practical support it provides after buying [product type]. Keep the promise specific, honest, and beginner-friendly.</w:t>
      </w:r>
    </w:p>
    <w:p>
      <w:pPr>
        <w:pStyle w:val="ListNumber"/>
      </w:pPr>
      <w:r>
        <w:t>Create a quick-start checklist bonus for buyers of [product name]. Focus only on the first useful result, and avoid advanced steps that could overwhelm beginners.</w:t>
      </w:r>
    </w:p>
    <w:p>
      <w:pPr>
        <w:pStyle w:val="ListNumber"/>
      </w:pPr>
      <w:r>
        <w:t>Create a buyer-fit worksheet for [product category]. Include questions about goals, budget, skill level, timing, and the main problem the product should solve.</w:t>
      </w:r>
    </w:p>
    <w:p>
      <w:pPr>
        <w:pStyle w:val="ListNumber"/>
      </w:pPr>
      <w:r>
        <w:t>Turn this product feature list into five possible companion bonuses. Each bonus must help buyers use the feature faster or avoid a common setup mistake.</w:t>
      </w:r>
    </w:p>
    <w:p>
      <w:pPr>
        <w:pStyle w:val="ListNumber"/>
      </w:pPr>
      <w:r>
        <w:t>Create a delivery page outline for a five-piece affiliate bonus stack. Include bonus names, short benefits, best use order, and download placement notes.</w:t>
      </w:r>
    </w:p>
    <w:p>
      <w:pPr>
        <w:pStyle w:val="ListNumber"/>
      </w:pPr>
      <w:r>
        <w:t>Write friendly claim instructions for buyers who must send proof after purchasing through my affiliate link. Keep the steps clear, simple, and professional.</w:t>
      </w:r>
    </w:p>
    <w:p>
      <w:pPr>
        <w:pStyle w:val="ListNumber"/>
      </w:pPr>
      <w:r>
        <w:t>Create a folder structure for a bonus stack promoting [product name]. Number the folders in the best buyer use order and explain what belongs inside each folder.</w:t>
      </w:r>
    </w:p>
    <w:p>
      <w:pPr>
        <w:pStyle w:val="ListNumber"/>
      </w:pPr>
      <w:r>
        <w:t>Generate ten bonus names for a stack that supports [affiliate product]. Make each name sound useful, specific, and tied to implementation rather than hype.</w:t>
      </w:r>
    </w:p>
    <w:p>
      <w:pPr>
        <w:pStyle w:val="ListNumber"/>
      </w:pPr>
      <w:r>
        <w:t>Create a troubleshooting bonus outline for buyers of [product type]. Include five common beginner roadblocks and practical steps to move past each one.</w:t>
      </w:r>
    </w:p>
    <w:p>
      <w:pPr>
        <w:pStyle w:val="ListNumber"/>
      </w:pPr>
      <w:r>
        <w:t>Create a progress tracker bonus for [product category]. Include columns for action taken, result noticed, problem found, next step, and follow-up date.</w:t>
      </w:r>
    </w:p>
    <w:p>
      <w:pPr>
        <w:pStyle w:val="ListNumber"/>
      </w:pPr>
      <w:r>
        <w:t>Write three short delivery page blurbs for [bonus name]. Each blurb should explain the buyer benefit in one clear sentence without making income claims.</w:t>
      </w:r>
    </w:p>
    <w:p>
      <w:pPr>
        <w:pStyle w:val="ListNumber"/>
      </w:pPr>
      <w:r>
        <w:t>Create a template starter pack outline for buyers using [product name]. Include five editable templates and explain when each one should be used.</w:t>
      </w:r>
    </w:p>
    <w:p>
      <w:pPr>
        <w:pStyle w:val="ListNumber"/>
      </w:pPr>
      <w:r>
        <w:t>Review this bonus idea list: [paste list]. Remove weak, duplicated, or unrelated bonuses, then suggest a tighter stack of three to five pieces.</w:t>
      </w:r>
    </w:p>
    <w:p>
      <w:pPr>
        <w:pStyle w:val="ListNumber"/>
      </w:pPr>
      <w:r>
        <w:t>Create a seven-day implementation calendar bonus for buyers of [product type]. Each day should include one small task and one simple review question.</w:t>
      </w:r>
    </w:p>
    <w:p>
      <w:pPr>
        <w:pStyle w:val="ListNumber"/>
      </w:pPr>
      <w:r>
        <w:t>Write a bonus-stack sales section that explains why these bonuses make my affiliate recommendation easier to use. Keep it helpful and avoid fake urgency.</w:t>
      </w:r>
    </w:p>
    <w:p>
      <w:pPr>
        <w:pStyle w:val="ListNumber"/>
      </w:pPr>
      <w:r>
        <w:t>Create a support FAQ for my bonus delivery page. Include questions about access, proof, file formats, download issues, and how to use the stack.</w:t>
      </w:r>
    </w:p>
    <w:p>
      <w:pPr>
        <w:pStyle w:val="ListNumber"/>
      </w:pPr>
      <w:r>
        <w:t>Create five bonuses that help buyers get started with [tool or product] faster. Each bonus must support a different user moment after purchase.</w:t>
      </w:r>
    </w:p>
    <w:p>
      <w:pPr>
        <w:pStyle w:val="ListNumber"/>
      </w:pPr>
      <w:r>
        <w:t>Write a one-page read-me file for a bonus stack. Explain which file to open first, how to use the rest, and where to ask support questions.</w:t>
      </w:r>
    </w:p>
    <w:p>
      <w:pPr>
        <w:pStyle w:val="ListNumber"/>
      </w:pPr>
      <w:r>
        <w:t>Create a bonus audit checklist for [product category]. Include checks for relevance, usefulness, delivery clarity, compliance, and buyer experience.</w:t>
      </w:r>
    </w:p>
    <w:p>
      <w:pPr>
        <w:pStyle w:val="ListNumber"/>
      </w:pPr>
      <w:r>
        <w:t>Rewrite these vague bonus names into stronger names: [paste names]. Make each one more specific, practical, and connected to the affiliate product.</w:t>
      </w:r>
    </w:p>
    <w:p>
      <w:pPr>
        <w:pStyle w:val="ListNumber"/>
      </w:pPr>
      <w:r>
        <w:t>Create an ethical affiliate disclosure note for a report or recommendation page. Make it clear, plain language, and close to the recommendation.</w:t>
      </w:r>
    </w:p>
    <w:p>
      <w:pPr>
        <w:pStyle w:val="ListNumber"/>
      </w:pPr>
      <w:r>
        <w:t>Create a comparison table showing how each bonus helps before purchase, during setup, and after first use. Use [product name] as the main offer.</w:t>
      </w:r>
    </w:p>
    <w:p>
      <w:pPr>
        <w:pStyle w:val="ListNumber"/>
      </w:pPr>
      <w:r>
        <w:t>Turn this messy bonus folder list into a clean numbered delivery order: [paste list]. Add short usage notes for each folder.</w:t>
      </w:r>
    </w:p>
    <w:sectPr w:rsidR="00FC693F" w:rsidRPr="0006063C" w:rsidSect="00034616"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 w:eastAsia="Aptos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7365D" w:themeColor="text2" w:themeShade="BF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ptos" w:hAnsi="Aptos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Aptos" w:hAnsi="Aptos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