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Affiliate Product Match Sheet</w:t>
      </w:r>
    </w:p>
    <w:p>
      <w:pPr>
        <w:jc w:val="center"/>
      </w:pPr>
      <w:r>
        <w:rPr>
          <w:i/>
          <w:sz w:val="24"/>
        </w:rPr>
        <w:t>Affiliate Report Profit Pack</w:t>
      </w:r>
    </w:p>
    <w:p>
      <w:pPr>
        <w:jc w:val="center"/>
      </w:pPr>
      <w:r>
        <w:rPr>
          <w:b/>
          <w:sz w:val="22"/>
        </w:rPr>
        <w:t>Inline Offer</w:t>
      </w:r>
    </w:p>
    <w:p>
      <w:r>
        <w:t>Research basis: Built around affiliate marketing fundamentals, clear disclosure practices, permission-based email list growth, buyer-journey content planning, and practical direct-response structure.</w:t>
      </w:r>
    </w:p>
    <w:p/>
    <w:p>
      <w:pPr>
        <w:pStyle w:val="Heading1"/>
      </w:pPr>
      <w:r>
        <w:t>Table of Contents</w:t>
      </w:r>
    </w:p>
    <w:p>
      <w:hyperlink w:anchor="sec_1">
        <w:r>
          <w:rPr>
            <w:color w:val="0563C1"/>
            <w:u w:val="single"/>
          </w:rPr>
          <w:t>How To Use This Worksheet</w:t>
        </w:r>
      </w:hyperlink>
    </w:p>
    <w:p>
      <w:hyperlink w:anchor="sec_2">
        <w:r>
          <w:rPr>
            <w:color w:val="0563C1"/>
            <w:u w:val="single"/>
          </w:rPr>
          <w:t>Worksheet</w:t>
        </w:r>
      </w:hyperlink>
    </w:p>
    <w:p>
      <w:hyperlink w:anchor="sec_3">
        <w:r>
          <w:rPr>
            <w:color w:val="0563C1"/>
            <w:u w:val="single"/>
          </w:rPr>
          <w:t>Review Before You Continue</w:t>
        </w:r>
      </w:hyperlink>
    </w:p>
    <w:p/>
    <w:p>
      <w:bookmarkStart w:id="1" w:name="sec_1"/>
      <w:pPr>
        <w:pStyle w:val="Heading1"/>
      </w:pPr>
      <w:r>
        <w:t>How To Use This Worksheet</w:t>
      </w:r>
      <w:bookmarkEnd w:id="1"/>
    </w:p>
    <w:p>
      <w:r>
        <w:t>Use this worksheet to make one focused decision at a time before creating the final asset.</w:t>
      </w:r>
    </w:p>
    <w:p>
      <w:pPr>
        <w:pStyle w:val="Heading2"/>
      </w:pPr>
      <w:r>
        <w:t>Choose the angle</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Heading2"/>
      </w:pPr>
      <w:r>
        <w:t>Build the asset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Heading2"/>
      </w:pPr>
      <w:r>
        <w:t>Move the reader forward</w:t>
      </w:r>
    </w:p>
    <w:p>
      <w:r/>
      <w:r>
        <w:rPr>
          <w:b/>
        </w:rPr>
        <w:t>Why it matters: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bookmarkStart w:id="2" w:name="sec_2"/>
      <w:pPr>
        <w:pStyle w:val="Heading1"/>
      </w:pPr>
      <w:r>
        <w:t>Worksheet</w:t>
      </w:r>
      <w:bookmarkEnd w:id="2"/>
    </w:p>
    <w:tbl>
      <w:tblPr>
        <w:tblStyle w:val="TableGrid"/>
        <w:tblW w:type="auto" w:w="0"/>
        <w:jc w:val="center"/>
        <w:tblLook w:firstColumn="1" w:firstRow="1" w:lastColumn="0" w:lastRow="0" w:noHBand="0" w:noVBand="1" w:val="04A0"/>
      </w:tblPr>
      <w:tblGrid>
        <w:gridCol w:w="3331"/>
        <w:gridCol w:w="3331"/>
        <w:gridCol w:w="3331"/>
      </w:tblGrid>
      <w:tr>
        <w:tc>
          <w:tcPr>
            <w:tcW w:type="dxa" w:w="3331"/>
            <w:vAlign w:val="top"/>
          </w:tcPr>
          <w:p>
            <w:r/>
            <w:r>
              <w:t>Prompt</w:t>
            </w:r>
          </w:p>
        </w:tc>
        <w:tc>
          <w:tcPr>
            <w:tcW w:type="dxa" w:w="3331"/>
            <w:vAlign w:val="top"/>
          </w:tcPr>
          <w:p>
            <w:r/>
            <w:r>
              <w:t>Your Answer</w:t>
            </w:r>
          </w:p>
        </w:tc>
        <w:tc>
          <w:tcPr>
            <w:tcW w:type="dxa" w:w="3331"/>
            <w:vAlign w:val="top"/>
          </w:tcPr>
          <w:p>
            <w:r/>
            <w:r>
              <w:t>Evidence Or Notes</w:t>
            </w:r>
          </w:p>
        </w:tc>
      </w:tr>
      <w:tr>
        <w:tc>
          <w:tcPr>
            <w:tcW w:type="dxa" w:w="3331"/>
            <w:vAlign w:val="top"/>
          </w:tcPr>
          <w:p>
            <w:r/>
            <w:r>
              <w:t>What product are you considering for this report?</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Which report problem does the product solve directly?</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What trust signals prove the product is a serious recommendation?</w:t>
            </w:r>
          </w:p>
        </w:tc>
        <w:tc>
          <w:tcPr>
            <w:tcW w:type="dxa" w:w="3331"/>
            <w:vAlign w:val="top"/>
          </w:tcPr>
          <w:p>
            <w:r/>
            <w:r>
              <w:t>Write your answer here.</w:t>
            </w:r>
          </w:p>
        </w:tc>
        <w:tc>
          <w:tcPr>
            <w:tcW w:type="dxa" w:w="3331"/>
            <w:vAlign w:val="top"/>
          </w:tcPr>
          <w:p>
            <w:r/>
            <w:r>
              <w:t>What evidence supports this decision?</w:t>
            </w:r>
          </w:p>
        </w:tc>
      </w:tr>
      <w:tr>
        <w:tc>
          <w:tcPr>
            <w:tcW w:type="dxa" w:w="3331"/>
            <w:vAlign w:val="top"/>
          </w:tcPr>
          <w:p>
            <w:r/>
            <w:r>
              <w:t>What objections might readers have before clicking the offer?</w:t>
            </w:r>
          </w:p>
        </w:tc>
        <w:tc>
          <w:tcPr>
            <w:tcW w:type="dxa" w:w="3331"/>
            <w:vAlign w:val="top"/>
          </w:tcPr>
          <w:p>
            <w:r/>
            <w:r>
              <w:t>Write your answer here.</w:t>
            </w:r>
          </w:p>
        </w:tc>
        <w:tc>
          <w:tcPr>
            <w:tcW w:type="dxa" w:w="3331"/>
            <w:vAlign w:val="top"/>
          </w:tcPr>
          <w:p>
            <w:r/>
            <w:r>
              <w:t>What evidence supports this decision?</w:t>
            </w:r>
          </w:p>
        </w:tc>
      </w:tr>
    </w:tbl>
    <w:p/>
    <w:p>
      <w:bookmarkStart w:id="3" w:name="sec_3"/>
      <w:pPr>
        <w:pStyle w:val="Heading1"/>
      </w:pPr>
      <w:r>
        <w:t>Review Before You Continue</w:t>
      </w:r>
      <w:bookmarkEnd w:id="3"/>
    </w:p>
    <w:p>
      <w:pPr>
        <w:pStyle w:val="ListBullet"/>
      </w:pPr>
      <w:r>
        <w:rPr>
          <w:b/>
        </w:rPr>
        <w:t xml:space="preserve">Check fit: </w:t>
      </w:r>
      <w:r>
        <w:t>The problem, product, and reader should describe the same buying situation.</w:t>
      </w:r>
    </w:p>
    <w:p>
      <w:pPr>
        <w:pStyle w:val="ListBullet"/>
      </w:pPr>
      <w:r>
        <w:rPr>
          <w:b/>
        </w:rPr>
        <w:t xml:space="preserve">Check clarity: </w:t>
      </w:r>
      <w:r>
        <w:t>The next step should feel obvious without extra explanation.</w:t>
      </w:r>
    </w:p>
    <w:p>
      <w:pPr>
        <w:pStyle w:val="ListBullet"/>
      </w:pPr>
      <w:r>
        <w:rPr>
          <w:b/>
        </w:rPr>
        <w:t xml:space="preserve">Check trust: </w:t>
      </w:r>
      <w:r>
        <w:t>The recommendation should feel helpful, disclosed, and easy to understand.</w:t>
      </w:r>
    </w:p>
    <w:p>
      <w:pPr>
        <w:pStyle w:val="Heading2"/>
      </w:pPr>
      <w:r>
        <w:t>Choose the angle</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pPr>
        <w:pStyle w:val="Heading2"/>
      </w:pPr>
      <w:r>
        <w:t>Build the asset</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pPr>
        <w:pStyle w:val="Heading2"/>
      </w:pPr>
      <w:r>
        <w:t>Move the reader forward</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