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Delivery Dashboard Template</w:t>
      </w:r>
    </w:p>
    <w:p>
      <w:pPr>
        <w:spacing w:before="120" w:after="120"/>
        <w:jc w:val="center"/>
      </w:pPr>
      <w:r>
        <w:rPr>
          <w:b/>
          <w:sz w:val="32"/>
        </w:rPr>
        <w:t>WELCOME TO YOUR 5-DAY PERSONAL GROWTH MOMENTUM CHALLENGE</w:t>
      </w:r>
    </w:p>
    <w:p>
      <w:pPr>
        <w:spacing w:after="120" w:line="259" w:lineRule="auto"/>
      </w:pPr>
      <w:r>
        <w:t>This is your challenge dashboard. Start with Day One, complete each daily action, and return here to keep your progress moving.</w:t>
      </w:r>
    </w:p>
    <w:p>
      <w:pPr>
        <w:spacing w:before="240" w:after="100"/>
      </w:pPr>
      <w:r>
        <w:rPr>
          <w:b/>
          <w:sz w:val="26"/>
        </w:rPr>
        <w:t>START HERE</w:t>
      </w:r>
    </w:p>
    <w:p>
      <w:pPr>
        <w:spacing w:after="120" w:line="259" w:lineRule="auto"/>
      </w:pPr>
      <w:r>
        <w:t>Choose one track before you begin: confidence, productivity, habits, self-discipline, or morning routine.</w:t>
      </w:r>
    </w:p>
    <w:p>
      <w:pPr>
        <w:spacing w:after="120" w:line="259" w:lineRule="auto"/>
      </w:pPr>
      <w:r>
        <w:t>Stay with that track for all five days, so your progress feels focused and easier to notice.</w:t>
      </w:r>
    </w:p>
    <w:p>
      <w:pPr>
        <w:spacing w:before="240" w:after="100"/>
      </w:pPr>
      <w:r>
        <w:rPr>
          <w:b/>
          <w:sz w:val="26"/>
        </w:rPr>
        <w:t>YOUR CHALLENGE TRACKS</w:t>
      </w:r>
    </w:p>
    <w:p>
      <w:pPr>
        <w:pStyle w:val="ListBullet"/>
        <w:ind w:left="360"/>
      </w:pPr>
      <w:r>
        <w:rPr>
          <w:b/>
        </w:rPr>
        <w:t>Confidence:</w:t>
      </w:r>
      <w:r>
        <w:t xml:space="preserve"> practice small visible actions that help you speak up and show up.</w:t>
      </w:r>
    </w:p>
    <w:p>
      <w:pPr>
        <w:pStyle w:val="ListBullet"/>
        <w:ind w:left="360"/>
      </w:pPr>
      <w:r>
        <w:rPr>
          <w:b/>
        </w:rPr>
        <w:t>Productivity:</w:t>
      </w:r>
      <w:r>
        <w:t xml:space="preserve"> complete important work with less friction and scattered effort.</w:t>
      </w:r>
    </w:p>
    <w:p>
      <w:pPr>
        <w:pStyle w:val="ListBullet"/>
        <w:ind w:left="360"/>
      </w:pPr>
      <w:r>
        <w:rPr>
          <w:b/>
        </w:rPr>
        <w:t>Habits:</w:t>
      </w:r>
      <w:r>
        <w:t xml:space="preserve"> make one repeatable behavior easier to continue during normal days.</w:t>
      </w:r>
    </w:p>
    <w:p>
      <w:pPr>
        <w:pStyle w:val="ListBullet"/>
        <w:ind w:left="360"/>
      </w:pPr>
      <w:r>
        <w:rPr>
          <w:b/>
        </w:rPr>
        <w:t>Self-Discipline:</w:t>
      </w:r>
      <w:r>
        <w:t xml:space="preserve"> rebuild follow-through through small promises kept consistently.</w:t>
      </w:r>
    </w:p>
    <w:p>
      <w:pPr>
        <w:pStyle w:val="ListBullet"/>
        <w:ind w:left="360"/>
      </w:pPr>
      <w:r>
        <w:rPr>
          <w:b/>
        </w:rPr>
        <w:t>Morning Routine:</w:t>
      </w:r>
      <w:r>
        <w:t xml:space="preserve"> create a calmer first hour that supports stronger daily momentum.</w:t>
      </w:r>
    </w:p>
    <w:p>
      <w:pPr>
        <w:spacing w:before="240" w:after="100"/>
      </w:pPr>
      <w:r>
        <w:rPr>
          <w:b/>
          <w:sz w:val="26"/>
        </w:rPr>
        <w:t>DAY ONE - CHOOSE YOUR TARGET</w:t>
      </w:r>
    </w:p>
    <w:p>
      <w:pPr>
        <w:spacing w:after="120" w:line="259" w:lineRule="auto"/>
      </w:pPr>
      <w:r>
        <w:t>Today, choose the personal growth result you want most this week. Keep it specific, realistic, and simple enough to act on immediately.</w:t>
      </w:r>
    </w:p>
    <w:p>
      <w:pPr>
        <w:spacing w:before="160" w:after="160"/>
        <w:jc w:val="center"/>
      </w:pPr>
      <w:r>
        <w:rPr>
          <w:b/>
          <w:sz w:val="24"/>
        </w:rPr>
        <w:t>START DAY ONE</w:t>
      </w:r>
    </w:p>
    <w:p>
      <w:pPr>
        <w:spacing w:before="240" w:after="100"/>
      </w:pPr>
      <w:r>
        <w:rPr>
          <w:b/>
          <w:sz w:val="26"/>
        </w:rPr>
        <w:t>DAY TWO - REMOVE THE FRICTION</w:t>
      </w:r>
    </w:p>
    <w:p>
      <w:pPr>
        <w:spacing w:after="120" w:line="259" w:lineRule="auto"/>
      </w:pPr>
      <w:r>
        <w:t>Today, find one thing that usually slows your action. Remove it, reduce it, or create a smaller backup move.</w:t>
      </w:r>
    </w:p>
    <w:p>
      <w:pPr>
        <w:spacing w:before="160" w:after="160"/>
        <w:jc w:val="center"/>
      </w:pPr>
      <w:r>
        <w:rPr>
          <w:b/>
          <w:sz w:val="24"/>
        </w:rPr>
        <w:t>START DAY TWO</w:t>
      </w:r>
    </w:p>
    <w:p>
      <w:pPr>
        <w:spacing w:before="240" w:after="100"/>
      </w:pPr>
      <w:r>
        <w:rPr>
          <w:b/>
          <w:sz w:val="26"/>
        </w:rPr>
        <w:t>DAY THREE - CREATE THE PROOF</w:t>
      </w:r>
    </w:p>
    <w:p>
      <w:pPr>
        <w:spacing w:after="120" w:line="259" w:lineRule="auto"/>
      </w:pPr>
      <w:r>
        <w:t>Today, complete one meaningful action that gives you proof of movement. Let the win count, even if it feels small.</w:t>
      </w:r>
    </w:p>
    <w:p>
      <w:pPr>
        <w:spacing w:before="160" w:after="160"/>
        <w:jc w:val="center"/>
      </w:pPr>
      <w:r>
        <w:rPr>
          <w:b/>
          <w:sz w:val="24"/>
        </w:rPr>
        <w:t>START DAY THREE</w:t>
      </w:r>
    </w:p>
    <w:p>
      <w:pPr>
        <w:spacing w:before="240" w:after="100"/>
      </w:pPr>
      <w:r>
        <w:rPr>
          <w:b/>
          <w:sz w:val="26"/>
        </w:rPr>
        <w:t>DAY FOUR - PROTECT THE STREAK</w:t>
      </w:r>
    </w:p>
    <w:p>
      <w:pPr>
        <w:spacing w:after="120" w:line="259" w:lineRule="auto"/>
      </w:pPr>
      <w:r>
        <w:t>Today, create a reminder, backup plan, and recovery step. Your progress gets stronger when it can survive interruptions.</w:t>
      </w:r>
    </w:p>
    <w:p>
      <w:pPr>
        <w:spacing w:before="160" w:after="160"/>
        <w:jc w:val="center"/>
      </w:pPr>
      <w:r>
        <w:rPr>
          <w:b/>
          <w:sz w:val="24"/>
        </w:rPr>
        <w:t>START DAY FOUR</w:t>
      </w:r>
    </w:p>
    <w:p>
      <w:pPr>
        <w:spacing w:before="240" w:after="100"/>
      </w:pPr>
      <w:r>
        <w:rPr>
          <w:b/>
          <w:sz w:val="26"/>
        </w:rPr>
        <w:t>DAY FIVE - KEEP THE MOMENTUM</w:t>
      </w:r>
    </w:p>
    <w:p>
      <w:pPr>
        <w:spacing w:after="120" w:line="259" w:lineRule="auto"/>
      </w:pPr>
      <w:r>
        <w:t>Today, review the week and choose your continuation plan. Keep the next step simple enough to repeat after the challenge ends.</w:t>
      </w:r>
    </w:p>
    <w:p>
      <w:pPr>
        <w:spacing w:before="160" w:after="160"/>
        <w:jc w:val="center"/>
      </w:pPr>
      <w:r>
        <w:rPr>
          <w:b/>
          <w:sz w:val="24"/>
        </w:rPr>
        <w:t>START DAY FIVE</w:t>
      </w:r>
    </w:p>
    <w:p>
      <w:pPr>
        <w:spacing w:before="240" w:after="100"/>
      </w:pPr>
      <w:r>
        <w:rPr>
          <w:b/>
          <w:sz w:val="26"/>
        </w:rPr>
        <w:t>YOUR QUICK RESOURCES</w:t>
      </w:r>
    </w:p>
    <w:p>
      <w:pPr>
        <w:pStyle w:val="ListBullet"/>
        <w:ind w:left="360"/>
      </w:pPr>
      <w:r>
        <w:t>Daily action prompts.</w:t>
      </w:r>
    </w:p>
    <w:p>
      <w:pPr>
        <w:pStyle w:val="ListBullet"/>
        <w:ind w:left="360"/>
      </w:pPr>
      <w:r>
        <w:t>Progress tracker.</w:t>
      </w:r>
    </w:p>
    <w:p>
      <w:pPr>
        <w:pStyle w:val="ListBullet"/>
        <w:ind w:left="360"/>
      </w:pPr>
      <w:r>
        <w:t>Reflection questions.</w:t>
      </w:r>
    </w:p>
    <w:p>
      <w:pPr>
        <w:pStyle w:val="ListBullet"/>
        <w:ind w:left="360"/>
      </w:pPr>
      <w:r>
        <w:t>Continuation plan.</w:t>
      </w:r>
    </w:p>
    <w:p>
      <w:pPr>
        <w:spacing w:before="240" w:after="100"/>
      </w:pPr>
      <w:r>
        <w:rPr>
          <w:b/>
          <w:sz w:val="26"/>
        </w:rPr>
        <w:t>NEED HELP?</w:t>
      </w:r>
    </w:p>
    <w:p>
      <w:pPr>
        <w:spacing w:after="120" w:line="259" w:lineRule="auto"/>
      </w:pPr>
      <w:r>
        <w:t>If you have access or delivery questions, contact support before moving forward. If you miss a day, continue with the next lesson instead of quitting.</w:t>
      </w:r>
    </w:p>
    <w:p>
      <w:pPr>
        <w:spacing w:before="240" w:after="100"/>
      </w:pPr>
      <w:r>
        <w:rPr>
          <w:b/>
          <w:sz w:val="26"/>
        </w:rPr>
        <w:t>FINISH STRONG</w:t>
      </w:r>
    </w:p>
    <w:p>
      <w:pPr>
        <w:spacing w:after="120" w:line="259" w:lineRule="auto"/>
      </w:pPr>
      <w:r>
        <w:t>Five focused days can create one visible win. Begin with Day One, complete each action, and let the progress build.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