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60"/>
        <w:jc w:val="center"/>
      </w:pPr>
      <w:r>
        <w:rPr>
          <w:b/>
          <w:sz w:val="36"/>
        </w:rPr>
        <w:t>5-Day Launch Email Sequence</w:t>
      </w:r>
    </w:p>
    <w:p>
      <w:pPr>
        <w:spacing w:before="240" w:after="100"/>
      </w:pPr>
      <w:r>
        <w:rPr>
          <w:b/>
          <w:sz w:val="26"/>
        </w:rPr>
        <w:t>Email 1 - Subject: Your 5-day personal growth reset starts here</w:t>
      </w:r>
    </w:p>
    <w:p>
      <w:pPr>
        <w:spacing w:before="120" w:after="80"/>
      </w:pPr>
      <w:r>
        <w:rPr>
          <w:b/>
          <w:i/>
          <w:sz w:val="22"/>
        </w:rPr>
        <w:t>Preheader: Choose one track and create visible momentum this week.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If you have been waiting for the perfect time to work on confidence, productivity, habits, discipline, or mornings, this is your starting point.</w:t>
      </w:r>
    </w:p>
    <w:p>
      <w:pPr>
        <w:spacing w:after="120" w:line="259" w:lineRule="auto"/>
      </w:pPr>
      <w:r>
        <w:t>The 5-Day Personal Growth Momentum Challenge gives you one focused action each day, so progress feels clear instead of overwhelming.</w:t>
      </w:r>
    </w:p>
    <w:p>
      <w:pPr>
        <w:spacing w:after="120" w:line="259" w:lineRule="auto"/>
      </w:pPr>
      <w:r>
        <w:t>You are not joining another giant course or complicated routine. You are choosing one track, following one daily action, and creating one visible win.</w:t>
      </w:r>
    </w:p>
    <w:p>
      <w:pPr>
        <w:spacing w:after="120" w:line="259" w:lineRule="auto"/>
      </w:pPr>
      <w:r>
        <w:t>Here is what makes it simple:</w:t>
      </w:r>
    </w:p>
    <w:p>
      <w:pPr>
        <w:pStyle w:val="ListBullet"/>
        <w:ind w:left="360"/>
      </w:pPr>
      <w:r>
        <w:t>Choose the personal growth track that matters most right now.</w:t>
      </w:r>
    </w:p>
    <w:p>
      <w:pPr>
        <w:pStyle w:val="ListBullet"/>
        <w:ind w:left="360"/>
      </w:pPr>
      <w:r>
        <w:t>Complete one short action each day for five days.</w:t>
      </w:r>
    </w:p>
    <w:p>
      <w:pPr>
        <w:pStyle w:val="ListBullet"/>
        <w:ind w:left="360"/>
      </w:pPr>
      <w:r>
        <w:t>Use reflection prompts to notice what changed.</w:t>
      </w:r>
    </w:p>
    <w:p>
      <w:pPr>
        <w:pStyle w:val="ListBullet"/>
        <w:ind w:left="360"/>
      </w:pPr>
      <w:r>
        <w:t>Finish with a continuation plan you can keep using.</w:t>
      </w:r>
    </w:p>
    <w:p>
      <w:pPr>
        <w:spacing w:after="120" w:line="259" w:lineRule="auto"/>
      </w:pPr>
      <w:r>
        <w:t>Join today and give yourself five focused days to move forward.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2 - Subject: The problem is not your ambition</w:t>
      </w:r>
    </w:p>
    <w:p>
      <w:pPr>
        <w:spacing w:before="120" w:after="80"/>
      </w:pPr>
      <w:r>
        <w:rPr>
          <w:b/>
          <w:i/>
          <w:sz w:val="22"/>
        </w:rPr>
        <w:t>Preheader: It is the missing daily action path.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Most people do not lack ambition. They lack a simple path they can actually follow during a normal week.</w:t>
      </w:r>
    </w:p>
    <w:p>
      <w:pPr>
        <w:spacing w:after="120" w:line="259" w:lineRule="auto"/>
      </w:pPr>
      <w:r>
        <w:t>That is why personal growth advice often feels exciting at first, then heavy by tomorrow. The idea is useful, but the next step is not clear enough.</w:t>
      </w:r>
    </w:p>
    <w:p>
      <w:pPr>
        <w:spacing w:after="120" w:line="259" w:lineRule="auto"/>
      </w:pPr>
      <w:r>
        <w:t>The 5-Day Personal Growth Momentum Challenge fixes that with one short daily action, one reflection prompt, and one focused track.</w:t>
      </w:r>
    </w:p>
    <w:p>
      <w:pPr>
        <w:spacing w:after="120" w:line="259" w:lineRule="auto"/>
      </w:pPr>
      <w:r>
        <w:t>You can use it for confidence, productivity, habits, discipline, or mornings. The format stays simple because the goal is movement, not mental clutter.</w:t>
      </w:r>
    </w:p>
    <w:p>
      <w:pPr>
        <w:spacing w:after="120" w:line="259" w:lineRule="auto"/>
      </w:pPr>
      <w:r>
        <w:t>You do not need to overhaul your entire life before starting. You only need one focused win you can build from.</w:t>
      </w:r>
    </w:p>
    <w:p>
      <w:pPr>
        <w:spacing w:after="120" w:line="259" w:lineRule="auto"/>
      </w:pPr>
      <w:r>
        <w:t>Join now and start your five-day path today.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3 - Subject: Five days is enough to create a real first win</w:t>
      </w:r>
    </w:p>
    <w:p>
      <w:pPr>
        <w:spacing w:before="120" w:after="80"/>
      </w:pPr>
      <w:r>
        <w:rPr>
          <w:b/>
          <w:i/>
          <w:sz w:val="22"/>
        </w:rPr>
        <w:t>Preheader: Start smaller, move faster, and finish with momentum.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A five-day challenge works because the finish line feels close enough to reach. You can picture the commitment before you begin.</w:t>
      </w:r>
    </w:p>
    <w:p>
      <w:pPr>
        <w:spacing w:after="120" w:line="259" w:lineRule="auto"/>
      </w:pPr>
      <w:r>
        <w:t>That makes action easier. Instead of preparing for months, you take one daily step and build proof that you can follow through.</w:t>
      </w:r>
    </w:p>
    <w:p>
      <w:pPr>
        <w:spacing w:after="120" w:line="259" w:lineRule="auto"/>
      </w:pPr>
      <w:r>
        <w:t>Inside the challenge, you get:</w:t>
      </w:r>
    </w:p>
    <w:p>
      <w:pPr>
        <w:pStyle w:val="ListBullet"/>
        <w:ind w:left="360"/>
      </w:pPr>
      <w:r>
        <w:t>Daily step-by-step instructions.</w:t>
      </w:r>
    </w:p>
    <w:p>
      <w:pPr>
        <w:pStyle w:val="ListBullet"/>
        <w:ind w:left="360"/>
      </w:pPr>
      <w:r>
        <w:t>Short action prompts that keep you moving.</w:t>
      </w:r>
    </w:p>
    <w:p>
      <w:pPr>
        <w:pStyle w:val="ListBullet"/>
        <w:ind w:left="360"/>
      </w:pPr>
      <w:r>
        <w:t>Reflection questions that help you notice wins.</w:t>
      </w:r>
    </w:p>
    <w:p>
      <w:pPr>
        <w:pStyle w:val="ListBullet"/>
        <w:ind w:left="360"/>
      </w:pPr>
      <w:r>
        <w:t>A simple progress tracker.</w:t>
      </w:r>
    </w:p>
    <w:p>
      <w:pPr>
        <w:pStyle w:val="ListBullet"/>
        <w:ind w:left="360"/>
      </w:pPr>
      <w:r>
        <w:t>A day-five continuation plan.</w:t>
      </w:r>
    </w:p>
    <w:p>
      <w:pPr>
        <w:spacing w:after="120" w:line="259" w:lineRule="auto"/>
      </w:pPr>
      <w:r>
        <w:t>This is a practical challenge for real schedules, real distractions, and real people who still want progress.</w:t>
      </w:r>
    </w:p>
    <w:p>
      <w:pPr>
        <w:spacing w:after="120" w:line="259" w:lineRule="auto"/>
      </w:pPr>
      <w:r>
        <w:t>Join today and make the next five days count.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4 - Subject: Which track would help you most right now?</w:t>
      </w:r>
    </w:p>
    <w:p>
      <w:pPr>
        <w:spacing w:before="120" w:after="80"/>
      </w:pPr>
      <w:r>
        <w:rPr>
          <w:b/>
          <w:i/>
          <w:sz w:val="22"/>
        </w:rPr>
        <w:t>Preheader: Confidence, productivity, habits, discipline, or mornings.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The challenge is built around five personal growth tracks, so you can start where the next win matters most.</w:t>
      </w:r>
    </w:p>
    <w:p>
      <w:pPr>
        <w:spacing w:after="120" w:line="259" w:lineRule="auto"/>
      </w:pPr>
      <w:r>
        <w:t>Choose confidence if you want to speak up and show up more often. Choose productivity if important tasks keep getting delayed.</w:t>
      </w:r>
    </w:p>
    <w:p>
      <w:pPr>
        <w:spacing w:after="120" w:line="259" w:lineRule="auto"/>
      </w:pPr>
      <w:r>
        <w:t>Choose habits if you want consistency to feel easier. Choose discipline if you want to rebuild trust with small promises kept.</w:t>
      </w:r>
    </w:p>
    <w:p>
      <w:pPr>
        <w:spacing w:after="120" w:line="259" w:lineRule="auto"/>
      </w:pPr>
      <w:r>
        <w:t>Choose mornings if you want a calmer start that supports the rest of your day.</w:t>
      </w:r>
    </w:p>
    <w:p>
      <w:pPr>
        <w:spacing w:after="120" w:line="259" w:lineRule="auto"/>
      </w:pPr>
      <w:r>
        <w:t>You do not need to fix everything at once. One focused track is enough to create a strong first win.</w:t>
      </w:r>
    </w:p>
    <w:p>
      <w:pPr>
        <w:spacing w:after="120" w:line="259" w:lineRule="auto"/>
      </w:pPr>
      <w:r>
        <w:t>Register now, choose your track, and start the five-day path.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p>
      <w:pPr>
        <w:spacing w:before="240" w:after="100"/>
      </w:pPr>
      <w:r>
        <w:rPr>
          <w:b/>
          <w:sz w:val="26"/>
        </w:rPr>
        <w:t>Email 5 - Subject: Start your 5-day momentum path today</w:t>
      </w:r>
    </w:p>
    <w:p>
      <w:pPr>
        <w:spacing w:before="120" w:after="80"/>
      </w:pPr>
      <w:r>
        <w:rPr>
          <w:b/>
          <w:i/>
          <w:sz w:val="22"/>
        </w:rPr>
        <w:t>Preheader: One clear action can change the direction of your week.</w:t>
      </w:r>
    </w:p>
    <w:p>
      <w:pPr>
        <w:spacing w:after="120" w:line="259" w:lineRule="auto"/>
      </w:pPr>
      <w:r>
        <w:t>Hi there,</w:t>
      </w:r>
    </w:p>
    <w:p>
      <w:pPr>
        <w:spacing w:after="120" w:line="259" w:lineRule="auto"/>
      </w:pPr>
      <w:r>
        <w:t>This is your reminder to start while the goal still feels active.</w:t>
      </w:r>
    </w:p>
    <w:p>
      <w:pPr>
        <w:spacing w:after="120" w:line="259" w:lineRule="auto"/>
      </w:pPr>
      <w:r>
        <w:t>Another week can disappear while you think about improving your confidence, productivity, habits, discipline, or mornings. Or you can begin with one clear action today.</w:t>
      </w:r>
    </w:p>
    <w:p>
      <w:pPr>
        <w:spacing w:after="120" w:line="259" w:lineRule="auto"/>
      </w:pPr>
      <w:r>
        <w:t>The 5-Day Personal Growth Momentum Challenge gives you the path, prompts, tracker, and continuation plan needed to make progress feel simple.</w:t>
      </w:r>
    </w:p>
    <w:p>
      <w:pPr>
        <w:spacing w:after="120" w:line="259" w:lineRule="auto"/>
      </w:pPr>
      <w:r>
        <w:t>It is short enough to start now and focused enough to finish with a real personal growth win.</w:t>
      </w:r>
    </w:p>
    <w:p>
      <w:pPr>
        <w:spacing w:after="120" w:line="259" w:lineRule="auto"/>
      </w:pPr>
      <w:r>
        <w:t>Join now, complete Day One, and give yourself five focused days of movement.</w:t>
      </w:r>
    </w:p>
    <w:p>
      <w:pPr>
        <w:spacing w:after="120" w:line="259" w:lineRule="auto"/>
      </w:pPr>
      <w:r>
        <w:t>Talk soon,</w:t>
      </w:r>
    </w:p>
    <w:p>
      <w:pPr>
        <w:spacing w:after="120" w:line="259" w:lineRule="auto"/>
      </w:pPr>
      <w:r>
        <w:t>The Momentum Challenge Team</w:t>
      </w:r>
    </w:p>
    <w:p/>
    <w:sectPr w:rsidR="00FC693F" w:rsidRPr="0006063C" w:rsidSect="00034616"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