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Upsell Page Copy</w:t>
      </w:r>
    </w:p>
    <w:p>
      <w:pPr>
        <w:spacing w:before="120" w:after="120"/>
        <w:jc w:val="center"/>
      </w:pPr>
      <w:r>
        <w:rPr>
          <w:b/>
          <w:sz w:val="32"/>
        </w:rPr>
        <w:t>UPGRADE TO THE 30-DAY PERSONAL GROWTH MOMENTUM PLAN</w:t>
      </w:r>
    </w:p>
    <w:p>
      <w:pPr>
        <w:spacing w:after="120" w:line="259" w:lineRule="auto"/>
      </w:pPr>
      <w:r>
        <w:t>You just chose a focused five-day challenge. Now you can turn that short win into a stronger thirty-day action path.</w:t>
      </w:r>
    </w:p>
    <w:p>
      <w:pPr>
        <w:spacing w:after="120" w:line="259" w:lineRule="auto"/>
      </w:pPr>
      <w:r>
        <w:t>The five-day challenge helps you start. This upgrade helps you continue, deepen the habit, and keep momentum from fading after the first week.</w:t>
      </w:r>
    </w:p>
    <w:p>
      <w:pPr>
        <w:spacing w:before="160" w:after="160"/>
        <w:jc w:val="center"/>
      </w:pPr>
      <w:r>
        <w:rPr>
          <w:b/>
          <w:sz w:val="24"/>
        </w:rPr>
        <w:t>YES, UPGRADE MY CHALLENGE EXPERIENCE</w:t>
      </w:r>
    </w:p>
    <w:p>
      <w:pPr>
        <w:spacing w:before="240" w:after="100"/>
      </w:pPr>
      <w:r>
        <w:rPr>
          <w:b/>
          <w:sz w:val="26"/>
        </w:rPr>
        <w:t>THE FIRST FIVE DAYS CREATE THE SPARK. THE NEXT THIRTY DAYS BUILD THE STREAK.</w:t>
      </w:r>
    </w:p>
    <w:p>
      <w:pPr>
        <w:spacing w:after="120" w:line="259" w:lineRule="auto"/>
      </w:pPr>
      <w:r>
        <w:t>Starting feels exciting, but continuing is where most personal growth gets tested. That is why this upgrade gives you a longer, clearer plan.</w:t>
      </w:r>
    </w:p>
    <w:p>
      <w:pPr>
        <w:spacing w:after="120" w:line="259" w:lineRule="auto"/>
      </w:pPr>
      <w:r>
        <w:t>Instead of finishing day five and wondering what comes next, you will have a complete continuation path ready to follow.</w:t>
      </w:r>
    </w:p>
    <w:p>
      <w:pPr>
        <w:spacing w:before="240" w:after="100"/>
      </w:pPr>
      <w:r>
        <w:rPr>
          <w:b/>
          <w:sz w:val="26"/>
        </w:rPr>
        <w:t>WHAT THE UPGRADE HELPS YOU AVOID</w:t>
      </w:r>
    </w:p>
    <w:p>
      <w:pPr>
        <w:pStyle w:val="ListBullet"/>
        <w:ind w:left="360"/>
      </w:pPr>
      <w:r>
        <w:t>The post-challenge drop that happens when motivation fades after a strong start.</w:t>
      </w:r>
    </w:p>
    <w:p>
      <w:pPr>
        <w:pStyle w:val="ListBullet"/>
        <w:ind w:left="360"/>
      </w:pPr>
      <w:r>
        <w:t>The confusion of finishing one challenge without knowing the next useful step.</w:t>
      </w:r>
    </w:p>
    <w:p>
      <w:pPr>
        <w:pStyle w:val="ListBullet"/>
        <w:ind w:left="360"/>
      </w:pPr>
      <w:r>
        <w:t>The old pattern of collecting wins, then drifting back into scattered action.</w:t>
      </w:r>
    </w:p>
    <w:p>
      <w:pPr>
        <w:pStyle w:val="ListBullet"/>
        <w:ind w:left="360"/>
      </w:pPr>
      <w:r>
        <w:t>The pressure of creating a perfect routine before you continue moving forward.</w:t>
      </w:r>
    </w:p>
    <w:p>
      <w:pPr>
        <w:pStyle w:val="ListBullet"/>
        <w:ind w:left="360"/>
      </w:pPr>
      <w:r>
        <w:t>The frustration of losing momentum because the path stopped too soon.</w:t>
      </w:r>
    </w:p>
    <w:p>
      <w:pPr>
        <w:spacing w:before="240" w:after="100"/>
      </w:pPr>
      <w:r>
        <w:rPr>
          <w:b/>
          <w:sz w:val="26"/>
        </w:rPr>
        <w:t>WHAT YOU GET WITH THE 30-DAY MOMENTUM PLAN</w:t>
      </w:r>
    </w:p>
    <w:p>
      <w:pPr>
        <w:pStyle w:val="ListBullet"/>
        <w:ind w:left="360"/>
      </w:pPr>
      <w:r>
        <w:rPr>
          <w:b/>
        </w:rPr>
        <w:t>30-Day Action Calendar</w:t>
      </w:r>
      <w:r>
        <w:t xml:space="preserve"> with small daily moves that keep progress alive.</w:t>
      </w:r>
    </w:p>
    <w:p>
      <w:pPr>
        <w:pStyle w:val="ListBullet"/>
        <w:ind w:left="360"/>
      </w:pPr>
      <w:r>
        <w:rPr>
          <w:b/>
        </w:rPr>
        <w:t>Weekly Reset Pages</w:t>
      </w:r>
      <w:r>
        <w:t xml:space="preserve"> that help you review wins and correct drift quickly.</w:t>
      </w:r>
    </w:p>
    <w:p>
      <w:pPr>
        <w:pStyle w:val="ListBullet"/>
        <w:ind w:left="360"/>
      </w:pPr>
      <w:r>
        <w:rPr>
          <w:b/>
        </w:rPr>
        <w:t>Momentum Maintenance Prompts</w:t>
      </w:r>
      <w:r>
        <w:t xml:space="preserve"> for days when focus, confidence, or discipline dips.</w:t>
      </w:r>
    </w:p>
    <w:p>
      <w:pPr>
        <w:pStyle w:val="ListBullet"/>
        <w:ind w:left="360"/>
      </w:pPr>
      <w:r>
        <w:rPr>
          <w:b/>
        </w:rPr>
        <w:t>Track-Specific Extension Ideas</w:t>
      </w:r>
      <w:r>
        <w:t xml:space="preserve"> for confidence, productivity, habits, discipline, and mornings.</w:t>
      </w:r>
    </w:p>
    <w:p>
      <w:pPr>
        <w:pStyle w:val="ListBullet"/>
        <w:ind w:left="360"/>
      </w:pPr>
      <w:r>
        <w:rPr>
          <w:b/>
        </w:rPr>
        <w:t>Progress Review Questions</w:t>
      </w:r>
      <w:r>
        <w:t xml:space="preserve"> that help you understand what is actually changing.</w:t>
      </w:r>
    </w:p>
    <w:p>
      <w:pPr>
        <w:pStyle w:val="ListBullet"/>
        <w:ind w:left="360"/>
      </w:pPr>
      <w:r>
        <w:rPr>
          <w:b/>
        </w:rPr>
        <w:t>Simple Continuation Plan</w:t>
      </w:r>
      <w:r>
        <w:t xml:space="preserve"> that turns early progress into a realistic next month.</w:t>
      </w:r>
    </w:p>
    <w:p>
      <w:pPr>
        <w:spacing w:before="240" w:after="100"/>
      </w:pPr>
      <w:r>
        <w:rPr>
          <w:b/>
          <w:sz w:val="26"/>
        </w:rPr>
        <w:t>THIS IS BUILT FOR THE BUYER WHO WANTS THE WIN TO LAST</w:t>
      </w:r>
    </w:p>
    <w:p>
      <w:pPr>
        <w:spacing w:after="120" w:line="259" w:lineRule="auto"/>
      </w:pPr>
      <w:r>
        <w:t>The upgrade is not a bigger pile of content. It is a longer action runway for the same personal growth direction you already chose.</w:t>
      </w:r>
    </w:p>
    <w:p>
      <w:pPr>
        <w:spacing w:after="120" w:line="259" w:lineRule="auto"/>
      </w:pPr>
      <w:r>
        <w:t>You can keep the daily actions small, but now they connect into a stronger month of follow-through.</w:t>
      </w:r>
    </w:p>
    <w:p>
      <w:pPr>
        <w:spacing w:before="240" w:after="100"/>
      </w:pPr>
      <w:r>
        <w:rPr>
          <w:b/>
          <w:sz w:val="26"/>
        </w:rPr>
        <w:t>WHY THIS OFFER FITS RIGHT NOW</w:t>
      </w:r>
    </w:p>
    <w:p>
      <w:pPr>
        <w:spacing w:after="120" w:line="259" w:lineRule="auto"/>
      </w:pPr>
      <w:r>
        <w:t>This is the easiest time to upgrade because your starting point is already clear. You know the track you want, and the next step is already connected.</w:t>
      </w:r>
    </w:p>
    <w:p>
      <w:pPr>
        <w:spacing w:after="120" w:line="259" w:lineRule="auto"/>
      </w:pPr>
      <w:r>
        <w:t>Adding the thirty-day plan now keeps everything in one clean path, instead of forcing you to rebuild momentum later.</w:t>
      </w:r>
    </w:p>
    <w:p>
      <w:pPr>
        <w:spacing w:before="240" w:after="100"/>
      </w:pPr>
      <w:r>
        <w:rPr>
          <w:b/>
          <w:sz w:val="26"/>
        </w:rPr>
        <w:t>UPGRADE NOW AND KEEP THE PATH OPEN</w:t>
      </w:r>
    </w:p>
    <w:p>
      <w:pPr>
        <w:spacing w:after="120" w:line="259" w:lineRule="auto"/>
      </w:pPr>
      <w:r>
        <w:t>Your five-day challenge gets you moving. The thirty-day plan helps you keep that movement from becoming another short burst that disappears.</w:t>
      </w:r>
    </w:p>
    <w:p>
      <w:pPr>
        <w:spacing w:before="160" w:after="160"/>
        <w:jc w:val="center"/>
      </w:pPr>
      <w:r>
        <w:rPr>
          <w:b/>
          <w:sz w:val="24"/>
        </w:rPr>
        <w:t>YES, ADD THE 30-DAY MOMENTUM PLAN</w:t>
      </w:r>
    </w:p>
    <w:p>
      <w:pPr>
        <w:spacing w:after="120" w:line="259" w:lineRule="auto"/>
      </w:pPr>
      <w:r>
        <w:t>No thanks, I will continue with the five-day challenge only.</w:t>
      </w:r>
    </w:p>
    <w:p>
      <w:pPr>
        <w:spacing w:before="240" w:after="100"/>
      </w:pPr>
      <w:r>
        <w:rPr>
          <w:b/>
          <w:sz w:val="26"/>
        </w:rPr>
        <w:t>WHAT HAPPENS AFTER THE UPGRADE</w:t>
      </w:r>
    </w:p>
    <w:p>
      <w:pPr>
        <w:spacing w:after="120" w:line="259" w:lineRule="auto"/>
      </w:pPr>
      <w:r>
        <w:t>After you upgrade, your five-day challenge becomes the beginning of a longer momentum path. You still start small, but now every week has a cleaner direction.</w:t>
      </w:r>
    </w:p>
    <w:p>
      <w:pPr>
        <w:spacing w:after="120" w:line="259" w:lineRule="auto"/>
      </w:pPr>
      <w:r>
        <w:t>You will not finish Day Five and wonder whether to continue, restart, or chase another new idea. The next thirty days are already mapped into smaller actions.</w:t>
      </w:r>
    </w:p>
    <w:p>
      <w:pPr>
        <w:spacing w:before="240" w:after="100"/>
      </w:pPr>
      <w:r>
        <w:rPr>
          <w:b/>
          <w:sz w:val="26"/>
        </w:rPr>
        <w:t>WHY THIS IS A SMART YES</w:t>
      </w:r>
    </w:p>
    <w:p>
      <w:pPr>
        <w:pStyle w:val="ListBullet"/>
        <w:ind w:left="360"/>
      </w:pPr>
      <w:r>
        <w:t>It keeps your chosen track alive after the first challenge ends.</w:t>
      </w:r>
    </w:p>
    <w:p>
      <w:pPr>
        <w:pStyle w:val="ListBullet"/>
        <w:ind w:left="360"/>
      </w:pPr>
      <w:r>
        <w:t>It gives you more structure without turning the experience into a huge course.</w:t>
      </w:r>
    </w:p>
    <w:p>
      <w:pPr>
        <w:pStyle w:val="ListBullet"/>
        <w:ind w:left="360"/>
      </w:pPr>
      <w:r>
        <w:t>It helps protect the momentum created during the first five days.</w:t>
      </w:r>
    </w:p>
    <w:p>
      <w:pPr>
        <w:pStyle w:val="ListBullet"/>
        <w:ind w:left="360"/>
      </w:pPr>
      <w:r>
        <w:t>It gives you weekly resets so you can recover quickly when life gets noisy.</w:t>
      </w:r>
    </w:p>
    <w:p>
      <w:pPr>
        <w:pStyle w:val="ListBullet"/>
        <w:ind w:left="360"/>
      </w:pPr>
      <w:r>
        <w:t>It turns a short win into a stronger personal growth routine.</w:t>
      </w:r>
    </w:p>
    <w:p>
      <w:pPr>
        <w:spacing w:before="240" w:after="100"/>
      </w:pPr>
      <w:r>
        <w:rPr>
          <w:b/>
          <w:sz w:val="26"/>
        </w:rPr>
        <w:t>IF YOU ALREADY KNOW YOU WANT MORE THAN FIVE DAYS</w:t>
      </w:r>
    </w:p>
    <w:p>
      <w:pPr>
        <w:spacing w:after="120" w:line="259" w:lineRule="auto"/>
      </w:pPr>
      <w:r>
        <w:t>This is the upgrade to take now. You get a longer runway while the goal is fresh, the path is clear, and your next action still feels connected.</w:t>
      </w:r>
    </w:p>
    <w:p>
      <w:pPr>
        <w:spacing w:after="120" w:line="259" w:lineRule="auto"/>
      </w:pPr>
      <w:r>
        <w:t>The full thirty-day plan is built for people who want more than a quick start. It is for people who want to continue with structure after the first win.</w:t>
      </w:r>
    </w:p>
    <w:p>
      <w:pPr>
        <w:spacing w:before="160" w:after="160"/>
        <w:jc w:val="center"/>
      </w:pPr>
      <w:r>
        <w:rPr>
          <w:b/>
          <w:sz w:val="24"/>
        </w:rPr>
        <w:t>LOCK IN THE 30-DAY MOMENTUM PLAN NOW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