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20A30" w14:textId="77777777" w:rsidR="003F45D9" w:rsidRPr="00C8023B" w:rsidRDefault="00000000">
      <w:pPr>
        <w:spacing w:after="160"/>
        <w:jc w:val="center"/>
        <w:rPr>
          <w:rFonts w:asciiTheme="majorHAnsi" w:hAnsiTheme="majorHAnsi" w:cstheme="majorHAnsi"/>
        </w:rPr>
      </w:pPr>
      <w:r w:rsidRPr="00C8023B">
        <w:rPr>
          <w:rFonts w:asciiTheme="majorHAnsi" w:hAnsiTheme="majorHAnsi" w:cstheme="majorHAnsi"/>
          <w:b/>
          <w:sz w:val="36"/>
        </w:rPr>
        <w:t>Sales Page Copy</w:t>
      </w:r>
    </w:p>
    <w:p w14:paraId="6F4DB54B" w14:textId="77777777" w:rsidR="003F45D9" w:rsidRPr="00C8023B" w:rsidRDefault="00000000">
      <w:pPr>
        <w:spacing w:before="120" w:after="120"/>
        <w:jc w:val="center"/>
        <w:rPr>
          <w:rFonts w:asciiTheme="majorHAnsi" w:hAnsiTheme="majorHAnsi" w:cstheme="majorHAnsi"/>
        </w:rPr>
      </w:pPr>
      <w:r w:rsidRPr="00C8023B">
        <w:rPr>
          <w:rFonts w:asciiTheme="majorHAnsi" w:hAnsiTheme="majorHAnsi" w:cstheme="majorHAnsi"/>
          <w:b/>
          <w:sz w:val="32"/>
        </w:rPr>
        <w:t>CREATE A REAL PERSONAL GROWTH WIN IN JUST FIVE FOCUSED DAYS</w:t>
      </w:r>
    </w:p>
    <w:p w14:paraId="1330E0A1"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Join a short, action-first challenge that helps you build momentum in confidence, productivity, habits, self-discipline, or morning routines.</w:t>
      </w:r>
    </w:p>
    <w:p w14:paraId="552646FF"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do not need another oversized course, complicated routine, or endless folder of advice sitting untouched tomorrow.</w:t>
      </w:r>
    </w:p>
    <w:p w14:paraId="387E7B8E"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need one clear path, one daily action, and five focused days that help you move forward.</w:t>
      </w:r>
    </w:p>
    <w:p w14:paraId="6756C509" w14:textId="77777777" w:rsidR="003F45D9" w:rsidRPr="00C8023B" w:rsidRDefault="00000000">
      <w:pPr>
        <w:spacing w:before="160" w:after="160"/>
        <w:jc w:val="center"/>
        <w:rPr>
          <w:rFonts w:asciiTheme="majorHAnsi" w:hAnsiTheme="majorHAnsi" w:cstheme="majorHAnsi"/>
        </w:rPr>
      </w:pPr>
      <w:r w:rsidRPr="00C8023B">
        <w:rPr>
          <w:rFonts w:asciiTheme="majorHAnsi" w:hAnsiTheme="majorHAnsi" w:cstheme="majorHAnsi"/>
          <w:b/>
          <w:sz w:val="24"/>
        </w:rPr>
        <w:t>JOIN THE 5-DAY PERSONAL GROWTH MOMENTUM CHALLENGE TODAY</w:t>
      </w:r>
    </w:p>
    <w:p w14:paraId="06D1CAEE"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IF YOU ARE TIRED OF PLANNING MORE THAN PROGRESSING, THIS IS FOR YOU</w:t>
      </w:r>
    </w:p>
    <w:p w14:paraId="3962CC13"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Most people are not stuck because they lack information. They are stuck because information keeps piling up while action keeps getting postponed.</w:t>
      </w:r>
    </w:p>
    <w:p w14:paraId="1E3BD6E9"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save the tips, bookmark the videos, download the planners, and promise yourself this week will be different. Then life gets busy, the plan feels too big, and the goal slides forward again.</w:t>
      </w:r>
    </w:p>
    <w:p w14:paraId="78B07298"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This challenge gives you a smaller, cleaner path. Instead of asking you to rebuild everything, it helps you create one focused win you can actually feel.</w:t>
      </w:r>
    </w:p>
    <w:p w14:paraId="24293C23"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FIVE DAYS FEELS DOABLE, WHICH IS WHY IT WORKS</w:t>
      </w:r>
    </w:p>
    <w:p w14:paraId="5CF4DB90"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A five-day challenge is easy to picture before you begin. The timeline feels short, the commitment feels realistic, and the finish line feels close enough to reach.</w:t>
      </w:r>
    </w:p>
    <w:p w14:paraId="3897FCC7"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That matters because personal growth gets harder when the first step feels too complicated. This format removes that pressure and replaces it with one clear daily move.</w:t>
      </w:r>
    </w:p>
    <w:p w14:paraId="39C9337D"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are not buying another pile of motivation. You are joining a guided experience that helps you act, finish, and keep moving afterward.</w:t>
      </w:r>
    </w:p>
    <w:p w14:paraId="76C90A0A"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THE SIMPLE PROMISE</w:t>
      </w:r>
    </w:p>
    <w:p w14:paraId="1993145A"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In five focused days, you will take one practical action each day toward a personal growth result that matters to you.</w:t>
      </w:r>
    </w:p>
    <w:p w14:paraId="3A8077C5"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That result may be speaking up with more confidence, finishing important work, building one habit, keeping small promises, or starting mornings with more control.</w:t>
      </w:r>
    </w:p>
    <w:p w14:paraId="6D7F8772"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The topic can change, but the real promise stays the same. You will stop circling the idea and start creating movement through simple daily completion.</w:t>
      </w:r>
    </w:p>
    <w:p w14:paraId="507C1A2C"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CHOOSE THE TRACK THAT MATCHES YOUR NEXT WIN</w:t>
      </w:r>
    </w:p>
    <w:p w14:paraId="4404EA44"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Confidence Track:</w:t>
      </w:r>
      <w:r w:rsidRPr="00C8023B">
        <w:rPr>
          <w:rFonts w:asciiTheme="majorHAnsi" w:hAnsiTheme="majorHAnsi" w:cstheme="majorHAnsi"/>
        </w:rPr>
        <w:t xml:space="preserve"> take small visible actions that help you speak up, show up, and trust yourself more.</w:t>
      </w:r>
    </w:p>
    <w:p w14:paraId="0B9C1C35"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Productivity Track:</w:t>
      </w:r>
      <w:r w:rsidRPr="00C8023B">
        <w:rPr>
          <w:rFonts w:asciiTheme="majorHAnsi" w:hAnsiTheme="majorHAnsi" w:cstheme="majorHAnsi"/>
        </w:rPr>
        <w:t xml:space="preserve"> reduce scattered effort and complete important work with less friction and mental noise.</w:t>
      </w:r>
    </w:p>
    <w:p w14:paraId="7EF2C723"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Habit-Building Track:</w:t>
      </w:r>
      <w:r w:rsidRPr="00C8023B">
        <w:rPr>
          <w:rFonts w:asciiTheme="majorHAnsi" w:hAnsiTheme="majorHAnsi" w:cstheme="majorHAnsi"/>
        </w:rPr>
        <w:t xml:space="preserve"> choose one repeatable behavior and make consistency feel smaller, clearer, and easier.</w:t>
      </w:r>
    </w:p>
    <w:p w14:paraId="42CE7829"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Self-Discipline Track:</w:t>
      </w:r>
      <w:r w:rsidRPr="00C8023B">
        <w:rPr>
          <w:rFonts w:asciiTheme="majorHAnsi" w:hAnsiTheme="majorHAnsi" w:cstheme="majorHAnsi"/>
        </w:rPr>
        <w:t xml:space="preserve"> rebuild follow-through through small promises you can keep during normal busy days.</w:t>
      </w:r>
    </w:p>
    <w:p w14:paraId="05E48CD9"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Morning Routine Track:</w:t>
      </w:r>
      <w:r w:rsidRPr="00C8023B">
        <w:rPr>
          <w:rFonts w:asciiTheme="majorHAnsi" w:hAnsiTheme="majorHAnsi" w:cstheme="majorHAnsi"/>
        </w:rPr>
        <w:t xml:space="preserve"> create a calmer first hour that supports focus, energy, and stronger daily momentum.</w:t>
      </w:r>
    </w:p>
    <w:p w14:paraId="2BFC0D0B"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WHAT MAKES THIS DIFFERENT FROM ANOTHER COURSE</w:t>
      </w:r>
    </w:p>
    <w:p w14:paraId="7F8D18EA"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lastRenderedPageBreak/>
        <w:t>Large programs often sound exciting until you realize how much time they require before anything changes. This challenge is built differently from the first step.</w:t>
      </w:r>
    </w:p>
    <w:p w14:paraId="6301B281"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Each day gives you a short lesson, a focused action, and a reflection prompt that helps the progress register. You are never left wondering what to do next.</w:t>
      </w:r>
    </w:p>
    <w:p w14:paraId="5329F579"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The structure stays light enough for a busy week, yet focused enough to make the experience feel real and worthwhile.</w:t>
      </w:r>
    </w:p>
    <w:p w14:paraId="0BBB1168"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THE FIVE-DAY PATH</w:t>
      </w:r>
    </w:p>
    <w:p w14:paraId="22976C38"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Day One:</w:t>
      </w:r>
      <w:r w:rsidRPr="00C8023B">
        <w:rPr>
          <w:rFonts w:asciiTheme="majorHAnsi" w:hAnsiTheme="majorHAnsi" w:cstheme="majorHAnsi"/>
        </w:rPr>
        <w:t xml:space="preserve"> choose your target and define the first realistic win you want to create.</w:t>
      </w:r>
    </w:p>
    <w:p w14:paraId="261F64FB"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Day Two:</w:t>
      </w:r>
      <w:r w:rsidRPr="00C8023B">
        <w:rPr>
          <w:rFonts w:asciiTheme="majorHAnsi" w:hAnsiTheme="majorHAnsi" w:cstheme="majorHAnsi"/>
        </w:rPr>
        <w:t xml:space="preserve"> remove one friction point that usually slows your action before it begins.</w:t>
      </w:r>
    </w:p>
    <w:p w14:paraId="1D71B359"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Day Three:</w:t>
      </w:r>
      <w:r w:rsidRPr="00C8023B">
        <w:rPr>
          <w:rFonts w:asciiTheme="majorHAnsi" w:hAnsiTheme="majorHAnsi" w:cstheme="majorHAnsi"/>
        </w:rPr>
        <w:t xml:space="preserve"> complete one meaningful step that creates proof and visible momentum.</w:t>
      </w:r>
    </w:p>
    <w:p w14:paraId="2DFA1FB8"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Day Four:</w:t>
      </w:r>
      <w:r w:rsidRPr="00C8023B">
        <w:rPr>
          <w:rFonts w:asciiTheme="majorHAnsi" w:hAnsiTheme="majorHAnsi" w:cstheme="majorHAnsi"/>
        </w:rPr>
        <w:t xml:space="preserve"> strengthen consistency with a reminder, backup plan, and recovery move.</w:t>
      </w:r>
    </w:p>
    <w:p w14:paraId="6F9FAD22"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Day Five:</w:t>
      </w:r>
      <w:r w:rsidRPr="00C8023B">
        <w:rPr>
          <w:rFonts w:asciiTheme="majorHAnsi" w:hAnsiTheme="majorHAnsi" w:cstheme="majorHAnsi"/>
        </w:rPr>
        <w:t xml:space="preserve"> turn the week into a simple continuation plan you can keep using.</w:t>
      </w:r>
    </w:p>
    <w:p w14:paraId="5BC1E2A4"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WHY THIS FEELS EASIER TO START</w:t>
      </w:r>
    </w:p>
    <w:p w14:paraId="38209FFF"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do not need perfect confidence before you act. Confidence often grows after you complete a small move that proves you can follow through.</w:t>
      </w:r>
    </w:p>
    <w:p w14:paraId="56A6BB1F"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do not need a perfect schedule before you begin. The daily actions are designed for short windows, realistic energy, and ordinary busy days.</w:t>
      </w:r>
    </w:p>
    <w:p w14:paraId="55658B06"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do not need to fix every area of life at once. One focused win can make the next goal feel clearer and easier.</w:t>
      </w:r>
    </w:p>
    <w:p w14:paraId="33933B33"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THIS IS BUILT FOR ACTION TAKERS WHO WANT A CLEAN START</w:t>
      </w:r>
    </w:p>
    <w:p w14:paraId="3252DB16"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For people who want progress without complicated personal development routines.</w:t>
      </w:r>
    </w:p>
    <w:p w14:paraId="2FABA061"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For beginners who need a clear starting point instead of another motivational speech.</w:t>
      </w:r>
    </w:p>
    <w:p w14:paraId="6634645B"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For busy people who want structure without rebuilding their entire schedule overnight.</w:t>
      </w:r>
    </w:p>
    <w:p w14:paraId="02FADCF7"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For goal setters who want one visible win they can create this week.</w:t>
      </w:r>
    </w:p>
    <w:p w14:paraId="6CFBA467"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For anyone tired of collecting advice while the same goal keeps waiting.</w:t>
      </w:r>
    </w:p>
    <w:p w14:paraId="0CDEF7DD"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THIS IS NOT FOR EVERYONE</w:t>
      </w:r>
    </w:p>
    <w:p w14:paraId="60D787D0"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This challenge is not for people who want instant transformation without completing daily work. It is also not therapy, medical guidance, or professional counseling.</w:t>
      </w:r>
    </w:p>
    <w:p w14:paraId="47822F0C"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It is for people who want a grounded, beginner-friendly challenge that helps them take action with a simple path and realistic expectations.</w:t>
      </w:r>
    </w:p>
    <w:p w14:paraId="6853BC32"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WHAT YOU GET WHEN YOU JOIN</w:t>
      </w:r>
    </w:p>
    <w:p w14:paraId="6F67A606"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When you join today, you get the complete five-day challenge experience ready to follow immediately.</w:t>
      </w:r>
    </w:p>
    <w:p w14:paraId="7659288A"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Complete 5-Day Challenge Access</w:t>
      </w:r>
      <w:r w:rsidRPr="00C8023B">
        <w:rPr>
          <w:rFonts w:asciiTheme="majorHAnsi" w:hAnsiTheme="majorHAnsi" w:cstheme="majorHAnsi"/>
        </w:rPr>
        <w:t xml:space="preserve"> so you can follow the full experience from start to finish.</w:t>
      </w:r>
    </w:p>
    <w:p w14:paraId="557539C8"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Daily Step-By-Step Instructions</w:t>
      </w:r>
      <w:r w:rsidRPr="00C8023B">
        <w:rPr>
          <w:rFonts w:asciiTheme="majorHAnsi" w:hAnsiTheme="majorHAnsi" w:cstheme="majorHAnsi"/>
        </w:rPr>
        <w:t xml:space="preserve"> that show you exactly what to complete each day.</w:t>
      </w:r>
    </w:p>
    <w:p w14:paraId="0D368D0B"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Short Action Prompts</w:t>
      </w:r>
      <w:r w:rsidRPr="00C8023B">
        <w:rPr>
          <w:rFonts w:asciiTheme="majorHAnsi" w:hAnsiTheme="majorHAnsi" w:cstheme="majorHAnsi"/>
        </w:rPr>
        <w:t xml:space="preserve"> that turn each lesson into real movement instead of passive reading.</w:t>
      </w:r>
    </w:p>
    <w:p w14:paraId="00CD9B3E"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Reflection Questions</w:t>
      </w:r>
      <w:r w:rsidRPr="00C8023B">
        <w:rPr>
          <w:rFonts w:asciiTheme="majorHAnsi" w:hAnsiTheme="majorHAnsi" w:cstheme="majorHAnsi"/>
        </w:rPr>
        <w:t xml:space="preserve"> that help you notice wins, remove confusion, and lock in progress.</w:t>
      </w:r>
    </w:p>
    <w:p w14:paraId="6AC94E7F"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Simple Progress Tracker</w:t>
      </w:r>
      <w:r w:rsidRPr="00C8023B">
        <w:rPr>
          <w:rFonts w:asciiTheme="majorHAnsi" w:hAnsiTheme="majorHAnsi" w:cstheme="majorHAnsi"/>
        </w:rPr>
        <w:t xml:space="preserve"> so you can see momentum building across all five days.</w:t>
      </w:r>
    </w:p>
    <w:p w14:paraId="47D54816"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Day Five Continuation Plan</w:t>
      </w:r>
      <w:r w:rsidRPr="00C8023B">
        <w:rPr>
          <w:rFonts w:asciiTheme="majorHAnsi" w:hAnsiTheme="majorHAnsi" w:cstheme="majorHAnsi"/>
        </w:rPr>
        <w:t xml:space="preserve"> that helps you keep moving after the challenge ends.</w:t>
      </w:r>
    </w:p>
    <w:p w14:paraId="5C3B533A"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Quick-Start Guidance</w:t>
      </w:r>
      <w:r w:rsidRPr="00C8023B">
        <w:rPr>
          <w:rFonts w:asciiTheme="majorHAnsi" w:hAnsiTheme="majorHAnsi" w:cstheme="majorHAnsi"/>
        </w:rPr>
        <w:t xml:space="preserve"> so you know where to begin without wasting time figuring things out.</w:t>
      </w:r>
    </w:p>
    <w:p w14:paraId="6AF4ACBD"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b/>
        </w:rPr>
        <w:t>Beginner-Friendly Structure</w:t>
      </w:r>
      <w:r w:rsidRPr="00C8023B">
        <w:rPr>
          <w:rFonts w:asciiTheme="majorHAnsi" w:hAnsiTheme="majorHAnsi" w:cstheme="majorHAnsi"/>
        </w:rPr>
        <w:t xml:space="preserve"> that keeps the experience simple, doable, and easy to finish.</w:t>
      </w:r>
    </w:p>
    <w:p w14:paraId="4793B23D"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lastRenderedPageBreak/>
        <w:t>MORE THAN A LIST OF THINGS TO READ</w:t>
      </w:r>
    </w:p>
    <w:p w14:paraId="0829B770"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This is not about giving you more information to collect. It is about helping you complete one focused personal growth experience with clarity and momentum.</w:t>
      </w:r>
    </w:p>
    <w:p w14:paraId="436EFF08"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get the path, the prompts, the structure, and the next step. All you need to do is join, follow the daily actions, and finish what you started.</w:t>
      </w:r>
    </w:p>
    <w:p w14:paraId="143AAA5A"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REAL PROGRESS YOU CAN PICTURE BEFORE YOU BEGIN</w:t>
      </w:r>
    </w:p>
    <w:p w14:paraId="29A60D5F"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A confidence participant might send the message, record the video, or speak up once in a situation that usually feels uncomfortable.</w:t>
      </w:r>
    </w:p>
    <w:p w14:paraId="625BC4B6"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A productivity participant might finish the task they kept moving to tomorrow. A habit participant might complete one tiny behavior five times and finally understand consistency.</w:t>
      </w:r>
    </w:p>
    <w:p w14:paraId="759653BA"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A morning routine participant might create a calmer first hour without copying someone else’s unrealistic schedule. The wins stay practical, visible, and believable.</w:t>
      </w:r>
    </w:p>
    <w:p w14:paraId="23171011"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WHY JOINING NOW MAKES SENSE</w:t>
      </w:r>
    </w:p>
    <w:p w14:paraId="46D01BA4"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The best time to begin is when the desire for change is already active. Waiting often creates more saved tabs, more pressure, and very little movement.</w:t>
      </w:r>
    </w:p>
    <w:p w14:paraId="38C136A6"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This challenge helps you use current motivation while it is still fresh. The next step is clear, simple, and ready to follow today.</w:t>
      </w:r>
    </w:p>
    <w:p w14:paraId="675A5080"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Five focused days can pass either way. You can spend them thinking about starting, or you can use them to create your next small win.</w:t>
      </w:r>
    </w:p>
    <w:p w14:paraId="0ECF224F"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THE PRICE FEELS SMALL WHEN THE PATH FEELS CLEAR</w:t>
      </w:r>
    </w:p>
    <w:p w14:paraId="3B63E214"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A five-day challenge gives you a focused experience without the weight of a large course. The commitment is smaller, but the action can still feel meaningful.</w:t>
      </w:r>
    </w:p>
    <w:p w14:paraId="01E4E7A5"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are not paying for complexity. You are paying for a guided start, a clean path, and a reason to finish the next five days with intention.</w:t>
      </w:r>
    </w:p>
    <w:p w14:paraId="45975844"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THE REAL VALUE IS KNOWING WHAT TO DO NEXT</w:t>
      </w:r>
    </w:p>
    <w:p w14:paraId="5A2212CD"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Personal growth feels harder when every option looks important at the same time. You can read more, plan more, save more, and still avoid the one action that would create movement.</w:t>
      </w:r>
    </w:p>
    <w:p w14:paraId="68383B1B"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This challenge cuts through that noise by giving you one practical next step each day. The path is simple enough to follow and strong enough to make the week feel different.</w:t>
      </w:r>
    </w:p>
    <w:p w14:paraId="50406595"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BUILT FOR THE MOMENT WHEN MOTIVATION IS THERE, BUT DIRECTION IS MISSING</w:t>
      </w:r>
    </w:p>
    <w:p w14:paraId="5185D8C0"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may already want the change. You may already understand why confidence, productivity, habits, discipline, or mornings matter in your life right now.</w:t>
      </w:r>
    </w:p>
    <w:p w14:paraId="16D90C81"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What you need is a clean way to turn that desire into action before the feeling gets buried under another normal week.</w:t>
      </w:r>
    </w:p>
    <w:p w14:paraId="1FC160AB"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No giant schedule to redesign before you start.</w:t>
      </w:r>
    </w:p>
    <w:p w14:paraId="58A6559D"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No complicated system to learn before you take action.</w:t>
      </w:r>
    </w:p>
    <w:p w14:paraId="002F4B8B"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No pressure to become a different person overnight.</w:t>
      </w:r>
    </w:p>
    <w:p w14:paraId="3171CF5D"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lastRenderedPageBreak/>
        <w:t>No scattered advice pulling your attention in ten directions.</w:t>
      </w:r>
    </w:p>
    <w:p w14:paraId="762D01A5"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No vague promise that leaves you wondering what happens next.</w:t>
      </w:r>
    </w:p>
    <w:p w14:paraId="37A4FD85"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THE EXPERIENCE IS DESIGNED TO FEEL CLEAR FROM THE FIRST CLICK</w:t>
      </w:r>
    </w:p>
    <w:p w14:paraId="4F9EA46B"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After you join, you do not land inside a confusing maze of lessons. You begin with Day One, choose your track, and complete the first action.</w:t>
      </w:r>
    </w:p>
    <w:p w14:paraId="14167331"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Each day builds from the previous day, so the challenge feels connected instead of random. That makes completion easier because the next step always feels obvious.</w:t>
      </w:r>
    </w:p>
    <w:p w14:paraId="3C4DDBDE"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WHY BUYERS LIKE SHORT CHALLENGES</w:t>
      </w:r>
    </w:p>
    <w:p w14:paraId="11F8AEEA"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A short challenge gives you a clear promise and a near finish line. That combination makes the experience feel easier to start than a large program.</w:t>
      </w:r>
    </w:p>
    <w:p w14:paraId="0C5B03A1"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can imagine doing five days. You can imagine completing one action each day. You can imagine finishing with a simple plan you can continue.</w:t>
      </w:r>
    </w:p>
    <w:p w14:paraId="1AA6E8F2"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That mental picture matters because a buyer who can picture the path is much more likely to take the first step.</w:t>
      </w:r>
    </w:p>
    <w:p w14:paraId="10433AE6"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THE VALUE STACK IS SIMPLE AND PRACTICAL</w:t>
      </w:r>
    </w:p>
    <w:p w14:paraId="7E3738C2"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You get a track that matches the growth area you care about most right now.</w:t>
      </w:r>
    </w:p>
    <w:p w14:paraId="278954F4"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You get daily instructions that reduce hesitation before each action begins.</w:t>
      </w:r>
    </w:p>
    <w:p w14:paraId="5A8CCC76"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You get prompts that turn ideas into visible movement during the challenge.</w:t>
      </w:r>
    </w:p>
    <w:p w14:paraId="668CB111"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You get reflection questions that help the progress feel real and remembered.</w:t>
      </w:r>
    </w:p>
    <w:p w14:paraId="3E71D016"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You get a progress tracker that makes each completed step feel more satisfying.</w:t>
      </w:r>
    </w:p>
    <w:p w14:paraId="2F48BFF3" w14:textId="77777777" w:rsidR="003F45D9" w:rsidRPr="00C8023B" w:rsidRDefault="00000000">
      <w:pPr>
        <w:pStyle w:val="ListBullet"/>
        <w:rPr>
          <w:rFonts w:asciiTheme="majorHAnsi" w:hAnsiTheme="majorHAnsi" w:cstheme="majorHAnsi"/>
        </w:rPr>
      </w:pPr>
      <w:r w:rsidRPr="00C8023B">
        <w:rPr>
          <w:rFonts w:asciiTheme="majorHAnsi" w:hAnsiTheme="majorHAnsi" w:cstheme="majorHAnsi"/>
        </w:rPr>
        <w:t>You get a continuation plan that keeps the week from ending without direction.</w:t>
      </w:r>
    </w:p>
    <w:p w14:paraId="14F88C98"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THIS IS HOW THE CHALLENGE FITS A REAL WEEK</w:t>
      </w:r>
    </w:p>
    <w:p w14:paraId="1E36695B"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can complete the daily step before work, during a quiet break, after dinner, or whenever your schedule gives you a small window.</w:t>
      </w:r>
    </w:p>
    <w:p w14:paraId="28747C23"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The challenge respects the fact that life does not pause for personal growth. It gives you enough structure to move without demanding perfect conditions.</w:t>
      </w:r>
    </w:p>
    <w:p w14:paraId="17CB0769"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THE BEST PART IS THE MOMENTUM YOU CAN FEEL</w:t>
      </w:r>
    </w:p>
    <w:p w14:paraId="62E7FF90"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Momentum feels different from motivation. Motivation can disappear quickly, but momentum grows when you complete real actions and see yourself moving.</w:t>
      </w:r>
    </w:p>
    <w:p w14:paraId="79442EE5"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That is why the challenge focuses on completion. Every finished day gives you one more reason to trust the next step.</w:t>
      </w:r>
    </w:p>
    <w:p w14:paraId="47C8037F" w14:textId="77777777"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FREQUENTLY ASKED QUESTIONS</w:t>
      </w:r>
    </w:p>
    <w:p w14:paraId="5F3B0629"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b/>
        </w:rPr>
        <w:t>How long does it take each day?</w:t>
      </w:r>
      <w:r w:rsidRPr="00C8023B">
        <w:rPr>
          <w:rFonts w:asciiTheme="majorHAnsi" w:hAnsiTheme="majorHAnsi" w:cstheme="majorHAnsi"/>
        </w:rPr>
        <w:t xml:space="preserve"> Most daily actions take about ten to twenty minutes, depending on your pace and reflection style.</w:t>
      </w:r>
    </w:p>
    <w:p w14:paraId="766849BA"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b/>
        </w:rPr>
        <w:t>Do I need experience?</w:t>
      </w:r>
      <w:r w:rsidRPr="00C8023B">
        <w:rPr>
          <w:rFonts w:asciiTheme="majorHAnsi" w:hAnsiTheme="majorHAnsi" w:cstheme="majorHAnsi"/>
        </w:rPr>
        <w:t xml:space="preserve"> No. Each day gives you one simple action, so beginners can follow the challenge without feeling behind.</w:t>
      </w:r>
    </w:p>
    <w:p w14:paraId="19E167EC"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b/>
        </w:rPr>
        <w:t>What if I miss a day?</w:t>
      </w:r>
      <w:r w:rsidRPr="00C8023B">
        <w:rPr>
          <w:rFonts w:asciiTheme="majorHAnsi" w:hAnsiTheme="majorHAnsi" w:cstheme="majorHAnsi"/>
        </w:rPr>
        <w:t xml:space="preserve"> Continue with the next lesson instead of quitting completely. The goal is momentum, not perfection.</w:t>
      </w:r>
    </w:p>
    <w:p w14:paraId="775C8C3E"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b/>
        </w:rPr>
        <w:lastRenderedPageBreak/>
        <w:t>Can I do this with a busy schedule?</w:t>
      </w:r>
      <w:r w:rsidRPr="00C8023B">
        <w:rPr>
          <w:rFonts w:asciiTheme="majorHAnsi" w:hAnsiTheme="majorHAnsi" w:cstheme="majorHAnsi"/>
        </w:rPr>
        <w:t xml:space="preserve"> Yes. The challenge is designed around short daily actions that fit normal responsibilities.</w:t>
      </w:r>
    </w:p>
    <w:p w14:paraId="347D199D"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b/>
        </w:rPr>
        <w:t>Is this therapy or medical advice?</w:t>
      </w:r>
      <w:r w:rsidRPr="00C8023B">
        <w:rPr>
          <w:rFonts w:asciiTheme="majorHAnsi" w:hAnsiTheme="majorHAnsi" w:cstheme="majorHAnsi"/>
        </w:rPr>
        <w:t xml:space="preserve"> No. This challenge is educational and motivational, not therapy, medical advice, or counseling.</w:t>
      </w:r>
    </w:p>
    <w:p w14:paraId="1B58593A" w14:textId="77777777" w:rsidR="00C8023B" w:rsidRPr="00C8023B" w:rsidRDefault="00C8023B" w:rsidP="00C8023B">
      <w:pPr>
        <w:spacing w:before="240" w:after="100"/>
        <w:rPr>
          <w:rFonts w:asciiTheme="majorHAnsi" w:hAnsiTheme="majorHAnsi" w:cstheme="majorHAnsi"/>
          <w:b/>
          <w:bCs/>
          <w:sz w:val="26"/>
          <w:lang w:val="en-GB"/>
        </w:rPr>
      </w:pPr>
      <w:r w:rsidRPr="00C8023B">
        <w:rPr>
          <w:rFonts w:asciiTheme="majorHAnsi" w:hAnsiTheme="majorHAnsi" w:cstheme="majorHAnsi"/>
          <w:b/>
          <w:bCs/>
          <w:sz w:val="26"/>
          <w:lang w:val="en-GB"/>
        </w:rPr>
        <w:t>MAKE THE NEXT FIVE DAYS FEEL DIFFERENT</w:t>
      </w:r>
    </w:p>
    <w:p w14:paraId="2763D6B2"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The easiest way to change your week is not another complicated plan.</w:t>
      </w:r>
    </w:p>
    <w:p w14:paraId="3C302F39"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It is one clear action path you can follow before distractions take over again.</w:t>
      </w:r>
    </w:p>
    <w:p w14:paraId="1F907F44"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That is what this challenge gives you.</w:t>
      </w:r>
    </w:p>
    <w:p w14:paraId="056F1A37"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Every day points you toward one specific move you can complete and recognize.</w:t>
      </w:r>
    </w:p>
    <w:p w14:paraId="124D608A"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are not trying to rebuild your entire life overnight.</w:t>
      </w:r>
    </w:p>
    <w:p w14:paraId="3D7D3638"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are not pretending motivation will stay high forever.</w:t>
      </w:r>
    </w:p>
    <w:p w14:paraId="0795E301"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are giving yourself a short, focused container where progress feels visible.</w:t>
      </w:r>
    </w:p>
    <w:p w14:paraId="1C325CFB"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And once progress feels visible, it becomes easier to continue.</w:t>
      </w:r>
    </w:p>
    <w:p w14:paraId="5325C4D3"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Inside the next five days, you will:</w:t>
      </w:r>
    </w:p>
    <w:p w14:paraId="6AFCC2F8" w14:textId="77777777" w:rsidR="00C8023B" w:rsidRPr="00C8023B" w:rsidRDefault="00C8023B" w:rsidP="00C8023B">
      <w:pPr>
        <w:numPr>
          <w:ilvl w:val="0"/>
          <w:numId w:val="10"/>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Choose one clear personal growth track. </w:t>
      </w:r>
    </w:p>
    <w:p w14:paraId="7DD088A5" w14:textId="77777777" w:rsidR="00C8023B" w:rsidRPr="00C8023B" w:rsidRDefault="00C8023B" w:rsidP="00C8023B">
      <w:pPr>
        <w:numPr>
          <w:ilvl w:val="0"/>
          <w:numId w:val="10"/>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Follow one simple action each day. </w:t>
      </w:r>
    </w:p>
    <w:p w14:paraId="44171927" w14:textId="77777777" w:rsidR="00C8023B" w:rsidRPr="00C8023B" w:rsidRDefault="00C8023B" w:rsidP="00C8023B">
      <w:pPr>
        <w:numPr>
          <w:ilvl w:val="0"/>
          <w:numId w:val="10"/>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Notice where momentum starts building. </w:t>
      </w:r>
    </w:p>
    <w:p w14:paraId="452CC6B5" w14:textId="77777777" w:rsidR="00C8023B" w:rsidRPr="00C8023B" w:rsidRDefault="00C8023B" w:rsidP="00C8023B">
      <w:pPr>
        <w:numPr>
          <w:ilvl w:val="0"/>
          <w:numId w:val="10"/>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Remove the pressure of figuring everything out alone. </w:t>
      </w:r>
    </w:p>
    <w:p w14:paraId="61CFE9EA" w14:textId="77777777" w:rsidR="00C8023B" w:rsidRPr="00C8023B" w:rsidRDefault="00C8023B" w:rsidP="00C8023B">
      <w:pPr>
        <w:numPr>
          <w:ilvl w:val="0"/>
          <w:numId w:val="10"/>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Create a small win you can actually use. </w:t>
      </w:r>
    </w:p>
    <w:p w14:paraId="004D9FE3" w14:textId="77777777" w:rsidR="00C8023B" w:rsidRPr="00C8023B" w:rsidRDefault="00C8023B" w:rsidP="00C8023B">
      <w:pPr>
        <w:numPr>
          <w:ilvl w:val="0"/>
          <w:numId w:val="10"/>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Finish with a clearer next step. </w:t>
      </w:r>
    </w:p>
    <w:p w14:paraId="3CFB6DD4"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This matters because a finished five-day sequence can create more confidence than another month of planning.</w:t>
      </w:r>
    </w:p>
    <w:p w14:paraId="14B137DC"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will know what helped.</w:t>
      </w:r>
    </w:p>
    <w:p w14:paraId="6DB8AC9D"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will know what slowed you down.</w:t>
      </w:r>
    </w:p>
    <w:p w14:paraId="60C2FDFE"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will know what should continue next.</w:t>
      </w:r>
    </w:p>
    <w:p w14:paraId="3396D5F6"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That kind of clarity turns personal growth from a vague wish into something you can repeat.</w:t>
      </w:r>
    </w:p>
    <w:p w14:paraId="3C9B0C4B"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No perfect mood required.</w:t>
      </w:r>
    </w:p>
    <w:p w14:paraId="23336F7E"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No perfect routine required.</w:t>
      </w:r>
    </w:p>
    <w:p w14:paraId="0748EAE0"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lastRenderedPageBreak/>
        <w:t>No perfect week required.</w:t>
      </w:r>
    </w:p>
    <w:p w14:paraId="13674C66"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Just choose your track, follow the daily action, and let the next five days prove movement is possible.</w:t>
      </w:r>
    </w:p>
    <w:p w14:paraId="7CEAA14B" w14:textId="77777777" w:rsidR="00C8023B" w:rsidRPr="00C8023B" w:rsidRDefault="00C8023B" w:rsidP="00C8023B">
      <w:pPr>
        <w:spacing w:before="240" w:after="100"/>
        <w:rPr>
          <w:rFonts w:asciiTheme="majorHAnsi" w:hAnsiTheme="majorHAnsi" w:cstheme="majorHAnsi"/>
          <w:b/>
          <w:bCs/>
          <w:sz w:val="26"/>
          <w:lang w:val="en-GB"/>
        </w:rPr>
      </w:pPr>
      <w:r w:rsidRPr="00C8023B">
        <w:rPr>
          <w:rFonts w:asciiTheme="majorHAnsi" w:hAnsiTheme="majorHAnsi" w:cstheme="majorHAnsi"/>
          <w:b/>
          <w:bCs/>
          <w:sz w:val="26"/>
          <w:lang w:val="en-GB"/>
        </w:rPr>
        <w:t>WHY THIS FEELS LIKE AN EASY YES</w:t>
      </w:r>
    </w:p>
    <w:p w14:paraId="503ABBF2"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This challenge is easy to understand because the promise is clear.</w:t>
      </w:r>
    </w:p>
    <w:p w14:paraId="78491CEF"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know the timeline.</w:t>
      </w:r>
    </w:p>
    <w:p w14:paraId="27E7FDDA"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know the daily commitment.</w:t>
      </w:r>
    </w:p>
    <w:p w14:paraId="0A0265F2"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know the kind of progress you are working toward.</w:t>
      </w:r>
    </w:p>
    <w:p w14:paraId="190DAEE9"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That matters because hesitation usually starts when the next step feels too vague.</w:t>
      </w:r>
    </w:p>
    <w:p w14:paraId="3CFBEAC0"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Here, the next step is simple enough to begin today.</w:t>
      </w:r>
    </w:p>
    <w:p w14:paraId="276993E1"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But it is still meaningful enough to make the week feel productive.</w:t>
      </w:r>
    </w:p>
    <w:p w14:paraId="185AE732"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are choosing a short experience that respects your schedule.</w:t>
      </w:r>
    </w:p>
    <w:p w14:paraId="72643570"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You are also giving yourself a reason to participate every day.</w:t>
      </w:r>
    </w:p>
    <w:p w14:paraId="09630672"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That balance makes the challenge practical for:</w:t>
      </w:r>
    </w:p>
    <w:p w14:paraId="36FB0786" w14:textId="77777777" w:rsidR="00C8023B" w:rsidRPr="00C8023B" w:rsidRDefault="00C8023B" w:rsidP="00C8023B">
      <w:pPr>
        <w:numPr>
          <w:ilvl w:val="0"/>
          <w:numId w:val="11"/>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Beginners who need a simple starting point. </w:t>
      </w:r>
    </w:p>
    <w:p w14:paraId="575C7DCA" w14:textId="77777777" w:rsidR="00C8023B" w:rsidRPr="00C8023B" w:rsidRDefault="00C8023B" w:rsidP="00C8023B">
      <w:pPr>
        <w:numPr>
          <w:ilvl w:val="0"/>
          <w:numId w:val="11"/>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Busy people who cannot handle another huge course. </w:t>
      </w:r>
    </w:p>
    <w:p w14:paraId="12528D9F" w14:textId="77777777" w:rsidR="00C8023B" w:rsidRPr="00C8023B" w:rsidRDefault="00C8023B" w:rsidP="00C8023B">
      <w:pPr>
        <w:numPr>
          <w:ilvl w:val="0"/>
          <w:numId w:val="11"/>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Personal growth buyers restarting after inconsistency. </w:t>
      </w:r>
    </w:p>
    <w:p w14:paraId="040FBB12" w14:textId="77777777" w:rsidR="00C8023B" w:rsidRPr="00C8023B" w:rsidRDefault="00C8023B" w:rsidP="00C8023B">
      <w:pPr>
        <w:numPr>
          <w:ilvl w:val="0"/>
          <w:numId w:val="11"/>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Action takers who want structure without overwhelm. </w:t>
      </w:r>
    </w:p>
    <w:p w14:paraId="6A885EC1" w14:textId="77777777" w:rsidR="00C8023B" w:rsidRPr="00C8023B" w:rsidRDefault="00C8023B" w:rsidP="00C8023B">
      <w:pPr>
        <w:numPr>
          <w:ilvl w:val="0"/>
          <w:numId w:val="11"/>
        </w:num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 xml:space="preserve">Anyone who wants one focused win this week. </w:t>
      </w:r>
    </w:p>
    <w:p w14:paraId="0CA7FB51"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Every track points back to one simple idea.</w:t>
      </w:r>
    </w:p>
    <w:p w14:paraId="236106CD"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Take one focused daily action and let completion create momentum.</w:t>
      </w:r>
    </w:p>
    <w:p w14:paraId="5C4EBF09"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That is why this works for confidence, productivity, habits, discipline, and mornings.</w:t>
      </w:r>
    </w:p>
    <w:p w14:paraId="5403B0EF"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Different goals.</w:t>
      </w:r>
    </w:p>
    <w:p w14:paraId="2CA7938C"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Same clean path.</w:t>
      </w:r>
    </w:p>
    <w:p w14:paraId="33D429B7"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Same short timeline.</w:t>
      </w:r>
    </w:p>
    <w:p w14:paraId="6D5132BC"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Same feeling of finally moving forward.</w:t>
      </w:r>
    </w:p>
    <w:p w14:paraId="5F144DA8"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lastRenderedPageBreak/>
        <w:t>The first win does not need to be dramatic.</w:t>
      </w:r>
    </w:p>
    <w:p w14:paraId="28F40D82"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It only needs to be completed and noticed.</w:t>
      </w:r>
    </w:p>
    <w:p w14:paraId="35B70826"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That completed action gives you evidence.</w:t>
      </w:r>
    </w:p>
    <w:p w14:paraId="49C05E10"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And evidence makes the next action easier.</w:t>
      </w:r>
    </w:p>
    <w:p w14:paraId="73E577DB" w14:textId="77777777" w:rsidR="00C8023B" w:rsidRPr="00C8023B" w:rsidRDefault="00C8023B" w:rsidP="00C8023B">
      <w:pPr>
        <w:spacing w:before="240" w:after="100"/>
        <w:rPr>
          <w:rFonts w:asciiTheme="majorHAnsi" w:hAnsiTheme="majorHAnsi" w:cstheme="majorHAnsi"/>
          <w:bCs/>
          <w:sz w:val="22"/>
          <w:szCs w:val="18"/>
          <w:lang w:val="en-GB"/>
        </w:rPr>
      </w:pPr>
      <w:r w:rsidRPr="00C8023B">
        <w:rPr>
          <w:rFonts w:asciiTheme="majorHAnsi" w:hAnsiTheme="majorHAnsi" w:cstheme="majorHAnsi"/>
          <w:bCs/>
          <w:sz w:val="22"/>
          <w:szCs w:val="18"/>
          <w:lang w:val="en-GB"/>
        </w:rPr>
        <w:t>Join now, choose your track, and give the next five days a clear direction.</w:t>
      </w:r>
    </w:p>
    <w:p w14:paraId="672405AC" w14:textId="77777777" w:rsidR="00C8023B" w:rsidRPr="00C8023B" w:rsidRDefault="00C8023B">
      <w:pPr>
        <w:spacing w:before="240" w:after="100"/>
        <w:rPr>
          <w:rFonts w:asciiTheme="majorHAnsi" w:hAnsiTheme="majorHAnsi" w:cstheme="majorHAnsi"/>
          <w:bCs/>
          <w:sz w:val="26"/>
        </w:rPr>
      </w:pPr>
    </w:p>
    <w:p w14:paraId="6C2DAA92" w14:textId="0820A343" w:rsidR="003F45D9" w:rsidRPr="00C8023B" w:rsidRDefault="00000000">
      <w:pPr>
        <w:spacing w:before="240" w:after="100"/>
        <w:rPr>
          <w:rFonts w:asciiTheme="majorHAnsi" w:hAnsiTheme="majorHAnsi" w:cstheme="majorHAnsi"/>
        </w:rPr>
      </w:pPr>
      <w:r w:rsidRPr="00C8023B">
        <w:rPr>
          <w:rFonts w:asciiTheme="majorHAnsi" w:hAnsiTheme="majorHAnsi" w:cstheme="majorHAnsi"/>
          <w:b/>
          <w:sz w:val="26"/>
        </w:rPr>
        <w:t>START YOUR FIVE-DAY MOMENTUM PATH TODAY</w:t>
      </w:r>
    </w:p>
    <w:p w14:paraId="2EF59575"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You do not need another month of planning before taking the first useful step. You need a simple structure that helps you act today.</w:t>
      </w:r>
    </w:p>
    <w:p w14:paraId="1E736B12"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Join the challenge, choose your track, and give yourself five focused days to create one personal growth win you can build from.</w:t>
      </w:r>
    </w:p>
    <w:p w14:paraId="4CDF428B" w14:textId="77777777" w:rsidR="003F45D9" w:rsidRPr="00C8023B" w:rsidRDefault="00000000">
      <w:pPr>
        <w:spacing w:after="120" w:line="259" w:lineRule="auto"/>
        <w:rPr>
          <w:rFonts w:asciiTheme="majorHAnsi" w:hAnsiTheme="majorHAnsi" w:cstheme="majorHAnsi"/>
        </w:rPr>
      </w:pPr>
      <w:r w:rsidRPr="00C8023B">
        <w:rPr>
          <w:rFonts w:asciiTheme="majorHAnsi" w:hAnsiTheme="majorHAnsi" w:cstheme="majorHAnsi"/>
        </w:rPr>
        <w:t>Click the button below, complete your registration, and check your inbox for access details. Your first action step is ready when you are.</w:t>
      </w:r>
    </w:p>
    <w:p w14:paraId="2C08A065" w14:textId="77777777" w:rsidR="003F45D9" w:rsidRPr="00C8023B" w:rsidRDefault="00000000">
      <w:pPr>
        <w:spacing w:before="160" w:after="160"/>
        <w:jc w:val="center"/>
        <w:rPr>
          <w:rFonts w:asciiTheme="majorHAnsi" w:hAnsiTheme="majorHAnsi" w:cstheme="majorHAnsi"/>
        </w:rPr>
      </w:pPr>
      <w:r w:rsidRPr="00C8023B">
        <w:rPr>
          <w:rFonts w:asciiTheme="majorHAnsi" w:hAnsiTheme="majorHAnsi" w:cstheme="majorHAnsi"/>
          <w:b/>
          <w:sz w:val="24"/>
        </w:rPr>
        <w:t>JOIN THE 5-DAY PERSONAL GROWTH MOMENTUM CHALLENGE NOW</w:t>
      </w:r>
    </w:p>
    <w:sectPr w:rsidR="003F45D9" w:rsidRPr="00C8023B" w:rsidSect="00034616">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14E0DB7"/>
    <w:multiLevelType w:val="multilevel"/>
    <w:tmpl w:val="8A80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5673F1"/>
    <w:multiLevelType w:val="multilevel"/>
    <w:tmpl w:val="47DE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3429061">
    <w:abstractNumId w:val="8"/>
  </w:num>
  <w:num w:numId="2" w16cid:durableId="560288785">
    <w:abstractNumId w:val="6"/>
  </w:num>
  <w:num w:numId="3" w16cid:durableId="1000697611">
    <w:abstractNumId w:val="5"/>
  </w:num>
  <w:num w:numId="4" w16cid:durableId="1444107075">
    <w:abstractNumId w:val="4"/>
  </w:num>
  <w:num w:numId="5" w16cid:durableId="756049836">
    <w:abstractNumId w:val="7"/>
  </w:num>
  <w:num w:numId="6" w16cid:durableId="763722831">
    <w:abstractNumId w:val="3"/>
  </w:num>
  <w:num w:numId="7" w16cid:durableId="1767117028">
    <w:abstractNumId w:val="2"/>
  </w:num>
  <w:num w:numId="8" w16cid:durableId="2137940075">
    <w:abstractNumId w:val="1"/>
  </w:num>
  <w:num w:numId="9" w16cid:durableId="2112045998">
    <w:abstractNumId w:val="0"/>
  </w:num>
  <w:num w:numId="10" w16cid:durableId="775053957">
    <w:abstractNumId w:val="9"/>
  </w:num>
  <w:num w:numId="11" w16cid:durableId="15111409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F45D9"/>
    <w:rsid w:val="00842FEA"/>
    <w:rsid w:val="00AA1D8D"/>
    <w:rsid w:val="00B47730"/>
    <w:rsid w:val="00C8023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4729CC"/>
  <w14:defaultImageDpi w14:val="300"/>
  <w15:docId w15:val="{C186C713-1BA9-43FD-BB34-486B001A4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2097</Words>
  <Characters>11957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Michel</cp:lastModifiedBy>
  <cp:revision>2</cp:revision>
  <dcterms:created xsi:type="dcterms:W3CDTF">2013-12-23T23:15:00Z</dcterms:created>
  <dcterms:modified xsi:type="dcterms:W3CDTF">2026-05-20T13:07:00Z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00403b12-6b5f-45a2-aae4-dbd46166263c</vt:lpwstr>
  </property>
</Properties>
</file>