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Challenge Registration Page Copy</w:t>
      </w:r>
    </w:p>
    <w:p>
      <w:pPr>
        <w:spacing w:before="120" w:after="120"/>
        <w:jc w:val="center"/>
      </w:pPr>
      <w:r>
        <w:rPr>
          <w:b/>
          <w:sz w:val="32"/>
        </w:rPr>
        <w:t>RESERVE YOUR SPOT FOR THE 5-DAY PERSONAL GROWTH MOMENTUM CHALLENGE</w:t>
      </w:r>
    </w:p>
    <w:p>
      <w:pPr>
        <w:spacing w:after="120" w:line="259" w:lineRule="auto"/>
      </w:pPr>
      <w:r>
        <w:t>Join a focused challenge that helps you create one visible personal growth win in five simple days.</w:t>
      </w:r>
    </w:p>
    <w:p>
      <w:pPr>
        <w:spacing w:after="120" w:line="259" w:lineRule="auto"/>
      </w:pPr>
      <w:r>
        <w:t xml:space="preserve">Choose the track that matches your next goal: </w:t>
      </w:r>
      <w:r>
        <w:rPr>
          <w:b/>
        </w:rPr>
        <w:t>confidence, productivity, habits, self-discipline, or morning routines</w:t>
      </w:r>
      <w:r>
        <w:t>.</w:t>
      </w:r>
    </w:p>
    <w:p>
      <w:pPr>
        <w:spacing w:before="160" w:after="160"/>
        <w:jc w:val="center"/>
      </w:pPr>
      <w:r>
        <w:rPr>
          <w:b/>
          <w:sz w:val="24"/>
        </w:rPr>
        <w:t>REGISTER NOW AND START YOUR FIVE-DAY MOMENTUM PATH</w:t>
      </w:r>
    </w:p>
    <w:p>
      <w:pPr>
        <w:spacing w:before="240" w:after="100"/>
      </w:pPr>
      <w:r>
        <w:rPr>
          <w:b/>
          <w:sz w:val="26"/>
        </w:rPr>
        <w:t>YOU DO NOT NEED ANOTHER HUGE SYSTEM TO BEGIN</w:t>
      </w:r>
    </w:p>
    <w:p>
      <w:pPr>
        <w:spacing w:after="120" w:line="259" w:lineRule="auto"/>
      </w:pPr>
      <w:r>
        <w:t>You need one clear target, one daily action, and a simple reason to keep moving. That is exactly what this challenge gives you.</w:t>
      </w:r>
    </w:p>
    <w:p>
      <w:pPr>
        <w:spacing w:after="120" w:line="259" w:lineRule="auto"/>
      </w:pPr>
      <w:r>
        <w:t>Each day is designed to feel realistic for busy people who want progress without rebuilding their entire life overnight.</w:t>
      </w:r>
    </w:p>
    <w:p>
      <w:pPr>
        <w:spacing w:before="240" w:after="100"/>
      </w:pPr>
      <w:r>
        <w:rPr>
          <w:b/>
          <w:sz w:val="26"/>
        </w:rPr>
        <w:t>WHAT YOU WILL DO DURING THE CHALLENGE</w:t>
      </w:r>
    </w:p>
    <w:p>
      <w:pPr>
        <w:pStyle w:val="ListBullet"/>
        <w:ind w:left="360"/>
      </w:pPr>
      <w:r>
        <w:t>Pick one personal growth area that matters right now.</w:t>
      </w:r>
    </w:p>
    <w:p>
      <w:pPr>
        <w:pStyle w:val="ListBullet"/>
        <w:ind w:left="360"/>
      </w:pPr>
      <w:r>
        <w:t>Complete one short daily action that creates visible movement.</w:t>
      </w:r>
    </w:p>
    <w:p>
      <w:pPr>
        <w:pStyle w:val="ListBullet"/>
        <w:ind w:left="360"/>
      </w:pPr>
      <w:r>
        <w:t>Use reflection prompts to lock in progress instead of rushing past it.</w:t>
      </w:r>
    </w:p>
    <w:p>
      <w:pPr>
        <w:pStyle w:val="ListBullet"/>
        <w:ind w:left="360"/>
      </w:pPr>
      <w:r>
        <w:t>Build a small streak that makes the next step feel easier.</w:t>
      </w:r>
    </w:p>
    <w:p>
      <w:pPr>
        <w:pStyle w:val="ListBullet"/>
        <w:ind w:left="360"/>
      </w:pPr>
      <w:r>
        <w:t>Finish with a continuation plan you can use after day five.</w:t>
      </w:r>
    </w:p>
    <w:p>
      <w:pPr>
        <w:spacing w:before="240" w:after="100"/>
      </w:pPr>
      <w:r>
        <w:rPr>
          <w:b/>
          <w:sz w:val="26"/>
        </w:rPr>
        <w:t>THIS CHALLENGE IS BUILT FOR PEOPLE WHO WANT ACTION</w:t>
      </w:r>
    </w:p>
    <w:p>
      <w:pPr>
        <w:pStyle w:val="ListBullet"/>
        <w:ind w:left="360"/>
      </w:pPr>
      <w:r>
        <w:t>For confidence, you will practice one small visible move each day.</w:t>
      </w:r>
    </w:p>
    <w:p>
      <w:pPr>
        <w:pStyle w:val="ListBullet"/>
        <w:ind w:left="360"/>
      </w:pPr>
      <w:r>
        <w:t>For productivity, you will reduce friction and complete one important task.</w:t>
      </w:r>
    </w:p>
    <w:p>
      <w:pPr>
        <w:pStyle w:val="ListBullet"/>
        <w:ind w:left="360"/>
      </w:pPr>
      <w:r>
        <w:t>For habits, you will make one repeatable behavior easier to continue.</w:t>
      </w:r>
    </w:p>
    <w:p>
      <w:pPr>
        <w:pStyle w:val="ListBullet"/>
        <w:ind w:left="360"/>
      </w:pPr>
      <w:r>
        <w:t>For discipline, you will rebuild trust through small promises kept.</w:t>
      </w:r>
    </w:p>
    <w:p>
      <w:pPr>
        <w:pStyle w:val="ListBullet"/>
        <w:ind w:left="360"/>
      </w:pPr>
      <w:r>
        <w:t>For mornings, you will create a calmer start that supports your day.</w:t>
      </w:r>
    </w:p>
    <w:p>
      <w:pPr>
        <w:spacing w:before="240" w:after="100"/>
      </w:pPr>
      <w:r>
        <w:rPr>
          <w:b/>
          <w:sz w:val="26"/>
        </w:rPr>
        <w:t>WHAT MAKES THE FORMAT EASY TO FOLLOW</w:t>
      </w:r>
    </w:p>
    <w:p>
      <w:pPr>
        <w:spacing w:after="120" w:line="259" w:lineRule="auto"/>
      </w:pPr>
      <w:r>
        <w:t>The challenge does not ask you to study for weeks before doing something useful. It gives you a focused daily move, then helps you notice the progress you created.</w:t>
      </w:r>
    </w:p>
    <w:p>
      <w:pPr>
        <w:spacing w:after="120" w:line="259" w:lineRule="auto"/>
      </w:pPr>
      <w:r>
        <w:t>That makes the experience feel light enough to begin and meaningful enough to finish.</w:t>
      </w:r>
    </w:p>
    <w:p>
      <w:pPr>
        <w:spacing w:before="240" w:after="100"/>
      </w:pPr>
      <w:r>
        <w:rPr>
          <w:b/>
          <w:sz w:val="26"/>
        </w:rPr>
        <w:t>REGISTER NOW</w:t>
      </w:r>
    </w:p>
    <w:p>
      <w:pPr>
        <w:spacing w:after="120" w:line="259" w:lineRule="auto"/>
      </w:pPr>
      <w:r>
        <w:t>Your first step is simple. Register now, choose your track, and give yourself five focused days to create a real personal growth win.</w:t>
      </w:r>
    </w:p>
    <w:p>
      <w:pPr>
        <w:spacing w:before="160" w:after="160"/>
        <w:jc w:val="center"/>
      </w:pPr>
      <w:r>
        <w:rPr>
          <w:b/>
          <w:sz w:val="24"/>
        </w:rPr>
        <w:t>YES, SAVE MY SPOT NOW</w:t>
      </w:r>
    </w:p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